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51F9A" w14:textId="77777777" w:rsidR="00306CD7" w:rsidRPr="00AD1B9B" w:rsidRDefault="00306CD7">
      <w:pPr>
        <w:autoSpaceDE w:val="0"/>
        <w:autoSpaceDN w:val="0"/>
        <w:spacing w:after="78" w:line="220" w:lineRule="exact"/>
        <w:rPr>
          <w:lang w:val="ru-RU"/>
        </w:rPr>
      </w:pPr>
    </w:p>
    <w:p w14:paraId="4F2D7921" w14:textId="77777777" w:rsidR="002F6753" w:rsidRPr="0027612F" w:rsidRDefault="002F6753" w:rsidP="002F675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BC123EE" wp14:editId="3B8C4C76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CB9C9" w14:textId="77777777" w:rsidR="002F6753" w:rsidRPr="002F6753" w:rsidRDefault="002F6753" w:rsidP="002F67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F675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17C022D9" w14:textId="77777777" w:rsidR="002F6753" w:rsidRPr="002F6753" w:rsidRDefault="002F6753" w:rsidP="002F67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F675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14:paraId="4105959B" w14:textId="77777777" w:rsidR="002F6753" w:rsidRPr="002F6753" w:rsidRDefault="002F6753" w:rsidP="002F6753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F675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0E492CAF" w14:textId="77777777" w:rsidR="002F6753" w:rsidRPr="002F6753" w:rsidRDefault="002F6753" w:rsidP="002F6753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2F6753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433-19-49  факс: 433-21-61,</w:t>
      </w:r>
    </w:p>
    <w:p w14:paraId="2843F318" w14:textId="77777777" w:rsidR="002F6753" w:rsidRDefault="002F6753" w:rsidP="002F6753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7" w:history="1">
        <w:r w:rsidRPr="006529A7">
          <w:rPr>
            <w:rStyle w:val="aff8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14:paraId="51D19810" w14:textId="77777777" w:rsidR="002F6753" w:rsidRDefault="002F6753" w:rsidP="002F6753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14:paraId="70C38E6D" w14:textId="77777777" w:rsidR="002F6753" w:rsidRDefault="002F6753" w:rsidP="002F6753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14:paraId="193BEC07" w14:textId="77777777" w:rsidR="002F6753" w:rsidRPr="0027612F" w:rsidRDefault="002F6753" w:rsidP="002F6753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3"/>
        <w:gridCol w:w="3373"/>
        <w:gridCol w:w="3228"/>
      </w:tblGrid>
      <w:tr w:rsidR="002F6753" w:rsidRPr="00C54CB5" w14:paraId="64E9B0DC" w14:textId="77777777" w:rsidTr="0033342E">
        <w:tc>
          <w:tcPr>
            <w:tcW w:w="3379" w:type="dxa"/>
            <w:shd w:val="clear" w:color="auto" w:fill="auto"/>
          </w:tcPr>
          <w:p w14:paraId="2ADA88E8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14:paraId="1CC3073F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00F9C2FF" w14:textId="77777777" w:rsidR="002F6753" w:rsidRPr="002F6753" w:rsidRDefault="002F6753" w:rsidP="0033342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14:paraId="08BA7294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73CA453F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31CF710B" w14:textId="77777777" w:rsidR="002F6753" w:rsidRPr="002F6753" w:rsidRDefault="002F6753" w:rsidP="0033342E">
            <w:pPr>
              <w:rPr>
                <w:lang w:val="ru-RU"/>
              </w:rPr>
            </w:pPr>
          </w:p>
        </w:tc>
        <w:tc>
          <w:tcPr>
            <w:tcW w:w="3379" w:type="dxa"/>
          </w:tcPr>
          <w:p w14:paraId="7E308B7C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14:paraId="276401BE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42A3ACDE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C2B8822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4D123EC4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4FFECACE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7CB7265C" w14:textId="77777777" w:rsidR="002F6753" w:rsidRPr="002F6753" w:rsidRDefault="002F6753" w:rsidP="0033342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14:paraId="19479C59" w14:textId="77777777" w:rsidR="002F6753" w:rsidRPr="002F6753" w:rsidRDefault="002F6753" w:rsidP="0033342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B45BECC" w14:textId="77777777" w:rsidR="002F6753" w:rsidRPr="002F6753" w:rsidRDefault="002F6753" w:rsidP="0033342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«__»____202_г</w:t>
            </w:r>
          </w:p>
          <w:p w14:paraId="6DB58859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14:paraId="683CC26E" w14:textId="77777777" w:rsidR="002F6753" w:rsidRPr="002F6753" w:rsidRDefault="002F6753" w:rsidP="0033342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67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14:paraId="7DFBD8CA" w14:textId="77777777" w:rsidR="002F6753" w:rsidRPr="002F6753" w:rsidRDefault="002F6753" w:rsidP="0033342E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1B8ADA0" w14:textId="77777777" w:rsidR="002F6753" w:rsidRPr="00C54CB5" w:rsidRDefault="002F6753" w:rsidP="0033342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 /Н.С. Умнова/</w:t>
            </w:r>
          </w:p>
        </w:tc>
      </w:tr>
    </w:tbl>
    <w:p w14:paraId="7432CAAD" w14:textId="77777777" w:rsidR="002F6753" w:rsidRDefault="002F6753" w:rsidP="002F675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B96381F" w14:textId="77777777" w:rsidR="002F6753" w:rsidRPr="000E675A" w:rsidRDefault="002F6753" w:rsidP="002F675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CF3DF0B" w14:textId="77777777" w:rsidR="002F6753" w:rsidRDefault="002F6753" w:rsidP="002F6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22C08469" w14:textId="77777777" w:rsidR="002F6753" w:rsidRPr="000E675A" w:rsidRDefault="002F6753" w:rsidP="002F6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A47AB3" w14:textId="6DB26A74" w:rsidR="002F6753" w:rsidRPr="00191FD5" w:rsidRDefault="002F6753" w:rsidP="002F6753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91FD5">
        <w:rPr>
          <w:rFonts w:ascii="Times New Roman" w:hAnsi="Times New Roman" w:cs="Times New Roman"/>
          <w:b/>
          <w:bCs/>
          <w:sz w:val="36"/>
          <w:szCs w:val="36"/>
        </w:rPr>
        <w:t xml:space="preserve">по </w:t>
      </w:r>
      <w:r w:rsidR="00E62A9F">
        <w:rPr>
          <w:rFonts w:ascii="Times New Roman" w:hAnsi="Times New Roman" w:cs="Times New Roman"/>
          <w:b/>
          <w:bCs/>
          <w:sz w:val="36"/>
          <w:szCs w:val="36"/>
          <w:lang w:val="ru-RU"/>
        </w:rPr>
        <w:t>о</w:t>
      </w:r>
      <w:r>
        <w:rPr>
          <w:rFonts w:ascii="Times New Roman" w:hAnsi="Times New Roman" w:cs="Times New Roman"/>
          <w:b/>
          <w:bCs/>
          <w:sz w:val="36"/>
          <w:szCs w:val="36"/>
        </w:rPr>
        <w:t>кружающему миру</w:t>
      </w:r>
    </w:p>
    <w:p w14:paraId="0DCB8E0B" w14:textId="5220D202" w:rsidR="002F6753" w:rsidRPr="002F6753" w:rsidRDefault="002F6753" w:rsidP="002F675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6753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обучения, класс/ы</w:t>
      </w:r>
      <w:r w:rsidRPr="002F6753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2F6753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НОО, базовый уровень, 1класс,</w:t>
      </w:r>
      <w:r w:rsidRPr="002F675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514E428" w14:textId="62145593" w:rsidR="002F6753" w:rsidRPr="002F6753" w:rsidRDefault="002F6753" w:rsidP="002F675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6753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часов</w:t>
      </w:r>
      <w:r>
        <w:rPr>
          <w:rFonts w:ascii="Times New Roman" w:hAnsi="Times New Roman" w:cs="Times New Roman"/>
          <w:sz w:val="28"/>
          <w:szCs w:val="28"/>
          <w:lang w:val="ru-RU"/>
        </w:rPr>
        <w:t>: 66 часов</w:t>
      </w:r>
    </w:p>
    <w:p w14:paraId="1D81BA29" w14:textId="77777777" w:rsidR="002F6753" w:rsidRPr="002F6753" w:rsidRDefault="002F6753" w:rsidP="002F675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4CF7264" w14:textId="06CCBA40" w:rsidR="002F6753" w:rsidRPr="002F6753" w:rsidRDefault="002F6753" w:rsidP="002F675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6753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разработана</w:t>
      </w:r>
      <w:r w:rsidRPr="002F6753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</w:t>
      </w:r>
      <w:r w:rsidR="00E62A9F">
        <w:rPr>
          <w:rFonts w:ascii="Times New Roman" w:hAnsi="Times New Roman" w:cs="Times New Roman"/>
          <w:sz w:val="28"/>
          <w:szCs w:val="28"/>
          <w:lang w:val="ru-RU"/>
        </w:rPr>
        <w:t>в.</w:t>
      </w:r>
    </w:p>
    <w:p w14:paraId="75642258" w14:textId="6CDA8409" w:rsidR="002F6753" w:rsidRPr="00191FD5" w:rsidRDefault="002F6753" w:rsidP="002F67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b/>
          <w:bCs/>
          <w:sz w:val="28"/>
          <w:szCs w:val="28"/>
        </w:rPr>
        <w:t>Программа разработана на основе</w:t>
      </w:r>
      <w:r w:rsidR="00E62A9F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1D8676C4" w14:textId="77777777" w:rsidR="002F6753" w:rsidRPr="002F6753" w:rsidRDefault="002F6753" w:rsidP="002F6753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6753">
        <w:rPr>
          <w:rFonts w:ascii="Times New Roman" w:hAnsi="Times New Roman" w:cs="Times New Roman"/>
          <w:sz w:val="28"/>
          <w:szCs w:val="28"/>
          <w:lang w:val="ru-RU"/>
        </w:rPr>
        <w:t>ФОП НОО</w:t>
      </w:r>
      <w:r w:rsidRPr="002F6753">
        <w:rPr>
          <w:lang w:val="ru-RU"/>
        </w:rPr>
        <w:t xml:space="preserve"> </w:t>
      </w:r>
      <w:r w:rsidRPr="002F6753"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4A870D27" w14:textId="77777777" w:rsidR="002F6753" w:rsidRPr="002F6753" w:rsidRDefault="002F6753" w:rsidP="002F6753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6753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2F6753">
        <w:rPr>
          <w:lang w:val="ru-RU"/>
        </w:rPr>
        <w:t xml:space="preserve"> </w:t>
      </w:r>
      <w:r w:rsidRPr="002F6753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3A1063BD" w14:textId="77777777" w:rsidR="002F6753" w:rsidRPr="002F6753" w:rsidRDefault="002F6753" w:rsidP="002F6753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6753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21CF29F2" w14:textId="77777777" w:rsidR="002F6753" w:rsidRPr="002F6753" w:rsidRDefault="002F6753" w:rsidP="002F6753">
      <w:pPr>
        <w:pStyle w:val="ae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6753">
        <w:rPr>
          <w:rFonts w:ascii="Times New Roman" w:hAnsi="Times New Roman" w:cs="Times New Roman"/>
          <w:sz w:val="28"/>
          <w:szCs w:val="28"/>
          <w:lang w:val="ru-RU"/>
        </w:rPr>
        <w:t>Окружающий мир. Рабочие программы. Предметная линия учебников системы «Школа России». 1—4 классы : пособие для учителей общеобразоват. организаций / А. А. Плешаков. — М. : Просвещение, 2020.</w:t>
      </w:r>
    </w:p>
    <w:p w14:paraId="2388EC0D" w14:textId="77777777" w:rsidR="002F6753" w:rsidRPr="002F6753" w:rsidRDefault="002F6753" w:rsidP="002F675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6D47EF8" w14:textId="77777777" w:rsidR="002F6753" w:rsidRPr="00E62A9F" w:rsidRDefault="002F6753" w:rsidP="002F675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62A9F">
        <w:rPr>
          <w:rFonts w:ascii="Times New Roman" w:hAnsi="Times New Roman" w:cs="Times New Roman"/>
          <w:sz w:val="28"/>
          <w:szCs w:val="28"/>
          <w:lang w:val="ru-RU"/>
        </w:rPr>
        <w:t>Нижний Новгород</w:t>
      </w:r>
    </w:p>
    <w:p w14:paraId="3117DE8A" w14:textId="02F6A740" w:rsidR="002F6753" w:rsidRPr="00E62A9F" w:rsidRDefault="002F6753" w:rsidP="002F675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62A9F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20230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E62A9F">
        <w:rPr>
          <w:rFonts w:ascii="Times New Roman" w:hAnsi="Times New Roman" w:cs="Times New Roman"/>
          <w:sz w:val="28"/>
          <w:szCs w:val="28"/>
          <w:lang w:val="ru-RU"/>
        </w:rPr>
        <w:t xml:space="preserve"> - 2024_ г.</w:t>
      </w:r>
      <w:bookmarkEnd w:id="0"/>
    </w:p>
    <w:p w14:paraId="5EB205E3" w14:textId="77777777" w:rsidR="002F6753" w:rsidRDefault="002F6753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3AA228C" w14:textId="42876171" w:rsidR="00306CD7" w:rsidRPr="00722C60" w:rsidRDefault="00AD1B9B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14:paraId="10FC3944" w14:textId="77777777" w:rsidR="00306CD7" w:rsidRPr="00722C60" w:rsidRDefault="00AD1B9B">
      <w:pPr>
        <w:autoSpaceDE w:val="0"/>
        <w:autoSpaceDN w:val="0"/>
        <w:spacing w:before="346" w:after="0" w:line="271" w:lineRule="auto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372DA877" w14:textId="77777777" w:rsidR="00306CD7" w:rsidRPr="00722C60" w:rsidRDefault="00AD1B9B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планированию.</w:t>
      </w:r>
    </w:p>
    <w:p w14:paraId="6DA4B0FF" w14:textId="77777777" w:rsidR="00306CD7" w:rsidRPr="00722C60" w:rsidRDefault="00AD1B9B">
      <w:pPr>
        <w:autoSpaceDE w:val="0"/>
        <w:autoSpaceDN w:val="0"/>
        <w:spacing w:before="70" w:after="0" w:line="286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14:paraId="622729AF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первый год обучения в начальной школе.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Представлены также способы организации дифференцированного обучения.</w:t>
      </w:r>
    </w:p>
    <w:p w14:paraId="137712F1" w14:textId="77777777" w:rsidR="00306CD7" w:rsidRPr="00722C60" w:rsidRDefault="00AD1B9B">
      <w:pPr>
        <w:autoSpaceDE w:val="0"/>
        <w:autoSpaceDN w:val="0"/>
        <w:spacing w:before="70" w:after="0" w:line="281" w:lineRule="auto"/>
        <w:ind w:right="432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14:paraId="5A1E5E66" w14:textId="77777777" w:rsidR="00306CD7" w:rsidRPr="00722C60" w:rsidRDefault="00AD1B9B">
      <w:pPr>
        <w:autoSpaceDE w:val="0"/>
        <w:autoSpaceDN w:val="0"/>
        <w:spacing w:before="72" w:after="0" w:line="271" w:lineRule="auto"/>
        <w:ind w:right="288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14:paraId="5A184765" w14:textId="77777777" w:rsidR="00306CD7" w:rsidRPr="00722C60" w:rsidRDefault="00AD1B9B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14:paraId="7077CD72" w14:textId="77777777" w:rsidR="00306CD7" w:rsidRPr="00722C60" w:rsidRDefault="00AD1B9B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14:paraId="3F1193DD" w14:textId="77777777" w:rsidR="00306CD7" w:rsidRPr="00722C60" w:rsidRDefault="00AD1B9B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14:paraId="760E0125" w14:textId="77777777" w:rsidR="00306CD7" w:rsidRPr="00722C60" w:rsidRDefault="00306CD7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124ECCC6" w14:textId="77777777" w:rsidR="00306CD7" w:rsidRPr="00722C60" w:rsidRDefault="00AD1B9B">
      <w:pPr>
        <w:autoSpaceDE w:val="0"/>
        <w:autoSpaceDN w:val="0"/>
        <w:spacing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14:paraId="741283CB" w14:textId="77777777" w:rsidR="00306CD7" w:rsidRPr="00722C60" w:rsidRDefault="00AD1B9B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14:paraId="055707F9" w14:textId="046EACA1" w:rsidR="00306CD7" w:rsidRPr="00722C60" w:rsidRDefault="00AD1B9B">
      <w:pPr>
        <w:autoSpaceDE w:val="0"/>
        <w:autoSpaceDN w:val="0"/>
        <w:spacing w:before="178" w:after="0" w:line="286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</w:t>
      </w:r>
      <w:r w:rsid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возникшей ситуации.  Отбор содержания курса</w:t>
      </w:r>
      <w:r w:rsid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«Окружающий мир» осуществлён на основе следующих ведущих идей:</w:t>
      </w:r>
    </w:p>
    <w:p w14:paraId="76D98D6E" w14:textId="77777777" w:rsidR="00306CD7" w:rsidRPr="00722C60" w:rsidRDefault="00AD1B9B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раскрытие роли человека в природе и обществе; </w:t>
      </w:r>
    </w:p>
    <w:p w14:paraId="1313BB16" w14:textId="24E15F8D" w:rsidR="00306CD7" w:rsidRPr="00722C60" w:rsidRDefault="00AD1B9B">
      <w:pPr>
        <w:autoSpaceDE w:val="0"/>
        <w:autoSpaceDN w:val="0"/>
        <w:spacing w:before="190" w:after="0" w:line="271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освоение общечеловеческих ценностей взаимодействия в системах «Человек и природа»,</w:t>
      </w:r>
      <w:r w:rsid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«Человек и общество», «Человек и другие люди», «Человек и его самость», «Человек и познание».</w:t>
      </w:r>
    </w:p>
    <w:p w14:paraId="76FCF3DC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14:paraId="45D0295F" w14:textId="77777777" w:rsidR="00306CD7" w:rsidRPr="00722C60" w:rsidRDefault="00306CD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DCFF248" w14:textId="77777777" w:rsidR="00306CD7" w:rsidRPr="00722C60" w:rsidRDefault="00AD1B9B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14:paraId="0D8EAD05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346" w:after="0" w:line="28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Человек и общество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14:paraId="35904BC5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14:paraId="7BB78BD2" w14:textId="77777777" w:rsidR="00306CD7" w:rsidRPr="00722C60" w:rsidRDefault="00AD1B9B">
      <w:pPr>
        <w:autoSpaceDE w:val="0"/>
        <w:autoSpaceDN w:val="0"/>
        <w:spacing w:before="72" w:after="0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14:paraId="4B7BED87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Человек и природа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14:paraId="6C541FCB" w14:textId="77777777" w:rsidR="00306CD7" w:rsidRPr="00722C60" w:rsidRDefault="00AD1B9B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7254A115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Мир животных Разные группы животных (звери, насекомые, птицы, рыбы и др. ). Домашние и дикие животные (различия в условиях жизни). Забота о домашних питомцах.</w:t>
      </w:r>
    </w:p>
    <w:p w14:paraId="33B4AA07" w14:textId="77777777" w:rsidR="00306CD7" w:rsidRPr="00722C60" w:rsidRDefault="00AD1B9B">
      <w:pPr>
        <w:autoSpaceDE w:val="0"/>
        <w:autoSpaceDN w:val="0"/>
        <w:spacing w:before="70" w:after="0" w:line="262" w:lineRule="auto"/>
        <w:ind w:left="18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 xml:space="preserve">Правила безопасной жизни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14:paraId="34EB8AB6" w14:textId="77777777" w:rsidR="00306CD7" w:rsidRPr="00722C60" w:rsidRDefault="00AD1B9B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Правила безопасности в быту: пользование бытовыми электроприборами, газовыми плитами.</w:t>
      </w:r>
    </w:p>
    <w:p w14:paraId="4B353C7C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545E4F1E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14:paraId="410E0538" w14:textId="77777777" w:rsidR="00306CD7" w:rsidRPr="00722C60" w:rsidRDefault="00AD1B9B">
      <w:pPr>
        <w:autoSpaceDE w:val="0"/>
        <w:autoSpaceDN w:val="0"/>
        <w:spacing w:before="192" w:after="0" w:line="262" w:lineRule="auto"/>
        <w:ind w:left="180" w:right="345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Универсальные учебные действия (пропедевтический уровень) </w:t>
      </w: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Познавательные универсальные учебные действия:</w:t>
      </w:r>
    </w:p>
    <w:p w14:paraId="51EB0E95" w14:textId="77777777" w:rsidR="00306CD7" w:rsidRPr="00722C60" w:rsidRDefault="00AD1B9B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419B50C8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7E76DCA6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приводить примеры лиственных и хвойных растений, сравнивать их, устанавливать различия во внешнем виде.</w:t>
      </w:r>
    </w:p>
    <w:p w14:paraId="30FBBDE6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14:paraId="26E2B29A" w14:textId="0573B84A" w:rsidR="00306CD7" w:rsidRPr="00722C60" w:rsidRDefault="00AD1B9B" w:rsidP="006E494A">
      <w:pPr>
        <w:autoSpaceDE w:val="0"/>
        <w:autoSpaceDN w:val="0"/>
        <w:spacing w:before="178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14:paraId="61EA85E0" w14:textId="77777777" w:rsidR="00306CD7" w:rsidRPr="00722C60" w:rsidRDefault="00AD1B9B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соотносить иллюстрацию явления (объекта, предмета) с его названием.</w:t>
      </w:r>
    </w:p>
    <w:p w14:paraId="7D1ECA99" w14:textId="77777777" w:rsidR="00306CD7" w:rsidRPr="00722C60" w:rsidRDefault="00AD1B9B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Коммуникативные универсальные учебные действия:</w:t>
      </w:r>
    </w:p>
    <w:p w14:paraId="214F42D3" w14:textId="77777777" w:rsidR="00306CD7" w:rsidRPr="00722C60" w:rsidRDefault="00AD1B9B">
      <w:pPr>
        <w:autoSpaceDE w:val="0"/>
        <w:autoSpaceDN w:val="0"/>
        <w:spacing w:before="178" w:after="0" w:line="262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78C35A36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7968C758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14:paraId="43B47361" w14:textId="77777777" w:rsidR="00306CD7" w:rsidRPr="00722C60" w:rsidRDefault="00AD1B9B">
      <w:pPr>
        <w:autoSpaceDE w:val="0"/>
        <w:autoSpaceDN w:val="0"/>
        <w:spacing w:before="192" w:after="0" w:line="262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14:paraId="7CBB262D" w14:textId="77777777" w:rsidR="00306CD7" w:rsidRPr="00722C60" w:rsidRDefault="00AD1B9B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сравнивать домашних и диких животных, объяснять, чем они различаются.</w:t>
      </w:r>
    </w:p>
    <w:p w14:paraId="32B499AA" w14:textId="77777777" w:rsidR="00306CD7" w:rsidRPr="00722C60" w:rsidRDefault="00AD1B9B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lastRenderedPageBreak/>
        <w:t>Регулятивные универсальные учебные действия:</w:t>
      </w:r>
    </w:p>
    <w:p w14:paraId="5577D869" w14:textId="77777777" w:rsidR="00306CD7" w:rsidRPr="00722C60" w:rsidRDefault="00AD1B9B">
      <w:pPr>
        <w:autoSpaceDE w:val="0"/>
        <w:autoSpaceDN w:val="0"/>
        <w:spacing w:before="178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71B62330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14:paraId="7370C99E" w14:textId="77777777" w:rsidR="00306CD7" w:rsidRPr="00722C60" w:rsidRDefault="00AD1B9B">
      <w:pPr>
        <w:autoSpaceDE w:val="0"/>
        <w:autoSpaceDN w:val="0"/>
        <w:spacing w:before="190" w:after="0" w:line="271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14:paraId="48F3A2DE" w14:textId="77777777" w:rsidR="00306CD7" w:rsidRPr="00722C60" w:rsidRDefault="00AD1B9B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деятельность:</w:t>
      </w:r>
    </w:p>
    <w:p w14:paraId="45BBEADA" w14:textId="77777777" w:rsidR="00306CD7" w:rsidRPr="00722C60" w:rsidRDefault="00AD1B9B">
      <w:pPr>
        <w:autoSpaceDE w:val="0"/>
        <w:autoSpaceDN w:val="0"/>
        <w:spacing w:before="178" w:after="0" w:line="271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4D12A7EB" w14:textId="77777777" w:rsidR="00306CD7" w:rsidRPr="00722C60" w:rsidRDefault="00306CD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FC0B923" w14:textId="77777777" w:rsidR="00306CD7" w:rsidRPr="00722C60" w:rsidRDefault="00AD1B9B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7F8B5A96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предмета "Окружающий мир"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1F3BC2" w14:textId="77777777" w:rsidR="00306CD7" w:rsidRPr="00722C60" w:rsidRDefault="00AD1B9B">
      <w:pPr>
        <w:autoSpaceDE w:val="0"/>
        <w:autoSpaceDN w:val="0"/>
        <w:spacing w:before="226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69444057" w14:textId="77777777" w:rsidR="00306CD7" w:rsidRPr="00722C60" w:rsidRDefault="00AD1B9B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Гражданско-патриотического воспитания:</w:t>
      </w:r>
    </w:p>
    <w:p w14:paraId="7A6532A7" w14:textId="77777777" w:rsidR="00306CD7" w:rsidRPr="00722C60" w:rsidRDefault="00AD1B9B">
      <w:pPr>
        <w:autoSpaceDE w:val="0"/>
        <w:autoSpaceDN w:val="0"/>
        <w:spacing w:before="18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14:paraId="175523D6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384C8343" w14:textId="77777777" w:rsidR="00306CD7" w:rsidRPr="00722C60" w:rsidRDefault="00AD1B9B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14:paraId="6A5475DB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14:paraId="453A4E91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Духовно-нравственного воспитания:</w:t>
      </w:r>
    </w:p>
    <w:p w14:paraId="68E4DBC0" w14:textId="77777777" w:rsidR="00306CD7" w:rsidRPr="00722C60" w:rsidRDefault="00AD1B9B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14:paraId="2ECF551B" w14:textId="77777777" w:rsidR="00306CD7" w:rsidRPr="00722C60" w:rsidRDefault="00AD1B9B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6300A60D" w14:textId="77777777" w:rsidR="00306CD7" w:rsidRPr="00722C60" w:rsidRDefault="00AD1B9B">
      <w:pPr>
        <w:autoSpaceDE w:val="0"/>
        <w:autoSpaceDN w:val="0"/>
        <w:spacing w:before="190" w:after="0" w:line="271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14:paraId="2AEF383C" w14:textId="77777777" w:rsidR="00306CD7" w:rsidRPr="00722C60" w:rsidRDefault="00AD1B9B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Эстетического воспитания:</w:t>
      </w:r>
    </w:p>
    <w:p w14:paraId="364D24C6" w14:textId="77777777" w:rsidR="00306CD7" w:rsidRPr="00722C60" w:rsidRDefault="00AD1B9B">
      <w:pPr>
        <w:autoSpaceDE w:val="0"/>
        <w:autoSpaceDN w:val="0"/>
        <w:spacing w:before="178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488884A4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14:paraId="385550B5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C061462" w14:textId="77777777" w:rsidR="00306CD7" w:rsidRPr="00722C60" w:rsidRDefault="00AD1B9B">
      <w:pPr>
        <w:autoSpaceDE w:val="0"/>
        <w:autoSpaceDN w:val="0"/>
        <w:spacing w:before="178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информационной); </w:t>
      </w:r>
    </w:p>
    <w:p w14:paraId="5048CB44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14:paraId="1CFF48C5" w14:textId="77777777" w:rsidR="00306CD7" w:rsidRPr="00722C60" w:rsidRDefault="00306CD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089770EE" w14:textId="77777777" w:rsidR="00306CD7" w:rsidRPr="00722C60" w:rsidRDefault="00AD1B9B">
      <w:pPr>
        <w:autoSpaceDE w:val="0"/>
        <w:autoSpaceDN w:val="0"/>
        <w:spacing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Трудового воспитания:</w:t>
      </w:r>
    </w:p>
    <w:p w14:paraId="34D41940" w14:textId="77777777" w:rsidR="00306CD7" w:rsidRPr="00722C60" w:rsidRDefault="00AD1B9B">
      <w:pPr>
        <w:autoSpaceDE w:val="0"/>
        <w:autoSpaceDN w:val="0"/>
        <w:spacing w:before="178" w:after="0" w:line="271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47D98E55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Экологического воспитания:</w:t>
      </w:r>
    </w:p>
    <w:p w14:paraId="003623CE" w14:textId="77777777" w:rsidR="00306CD7" w:rsidRPr="00722C60" w:rsidRDefault="00AD1B9B">
      <w:pPr>
        <w:autoSpaceDE w:val="0"/>
        <w:autoSpaceDN w:val="0"/>
        <w:spacing w:before="178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14:paraId="38084FE8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Ценности научного познания:</w:t>
      </w:r>
    </w:p>
    <w:p w14:paraId="31EE485B" w14:textId="77777777" w:rsidR="00306CD7" w:rsidRPr="00722C60" w:rsidRDefault="00AD1B9B">
      <w:pPr>
        <w:autoSpaceDE w:val="0"/>
        <w:autoSpaceDN w:val="0"/>
        <w:spacing w:before="18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14:paraId="1D5AA174" w14:textId="77777777" w:rsidR="00306CD7" w:rsidRPr="00722C60" w:rsidRDefault="00AD1B9B">
      <w:pPr>
        <w:autoSpaceDE w:val="0"/>
        <w:autoSpaceDN w:val="0"/>
        <w:spacing w:before="192" w:after="0" w:line="271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14:paraId="38F0A32D" w14:textId="77777777" w:rsidR="00306CD7" w:rsidRPr="00722C60" w:rsidRDefault="00AD1B9B">
      <w:pPr>
        <w:autoSpaceDE w:val="0"/>
        <w:autoSpaceDN w:val="0"/>
        <w:spacing w:before="286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75F64D0A" w14:textId="77777777" w:rsidR="00722C60" w:rsidRDefault="00AD1B9B">
      <w:pPr>
        <w:autoSpaceDE w:val="0"/>
        <w:autoSpaceDN w:val="0"/>
        <w:spacing w:before="346" w:after="0" w:line="262" w:lineRule="auto"/>
        <w:ind w:left="180" w:right="475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Познавательные</w:t>
      </w:r>
      <w:r w:rsid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</w:t>
      </w:r>
      <w:r w:rsid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у</w:t>
      </w: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чебные действия: </w:t>
      </w:r>
    </w:p>
    <w:p w14:paraId="02B0CC7E" w14:textId="3A47F7B2" w:rsidR="00306CD7" w:rsidRPr="00722C60" w:rsidRDefault="00AD1B9B" w:rsidP="00722C60">
      <w:pPr>
        <w:autoSpaceDE w:val="0"/>
        <w:autoSpaceDN w:val="0"/>
        <w:spacing w:before="346" w:after="0" w:line="262" w:lineRule="auto"/>
        <w:ind w:right="475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53A1BAC4" w14:textId="77777777" w:rsidR="00306CD7" w:rsidRPr="00722C60" w:rsidRDefault="00AD1B9B">
      <w:pPr>
        <w:autoSpaceDE w:val="0"/>
        <w:autoSpaceDN w:val="0"/>
        <w:spacing w:before="178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E86C57F" w14:textId="77777777" w:rsidR="00306CD7" w:rsidRPr="00722C60" w:rsidRDefault="00AD1B9B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14:paraId="1353973E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14:paraId="08DDF3FA" w14:textId="77777777" w:rsidR="00306CD7" w:rsidRPr="00722C60" w:rsidRDefault="00AD1B9B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объединять части объекта (объекты) по определённому признаку; </w:t>
      </w:r>
    </w:p>
    <w:p w14:paraId="45E5781D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14:paraId="0F3DD684" w14:textId="77777777" w:rsidR="00306CD7" w:rsidRPr="00722C60" w:rsidRDefault="00AD1B9B">
      <w:pPr>
        <w:autoSpaceDE w:val="0"/>
        <w:autoSpaceDN w:val="0"/>
        <w:spacing w:before="192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14:paraId="525B4198" w14:textId="77777777" w:rsidR="00306CD7" w:rsidRPr="00722C60" w:rsidRDefault="00AD1B9B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14:paraId="11F0548A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4BE7F053" w14:textId="77777777" w:rsidR="00306CD7" w:rsidRPr="00722C60" w:rsidRDefault="00AD1B9B">
      <w:pPr>
        <w:autoSpaceDE w:val="0"/>
        <w:autoSpaceDN w:val="0"/>
        <w:spacing w:before="178" w:after="0" w:line="271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14:paraId="1BFB70DA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14:paraId="182526BA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44B64A4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14:paraId="0CD1760D" w14:textId="77777777" w:rsidR="00306CD7" w:rsidRPr="00722C60" w:rsidRDefault="00306CD7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5AAA8A91" w14:textId="77777777" w:rsidR="00306CD7" w:rsidRPr="00722C60" w:rsidRDefault="00AD1B9B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последствия; коллективный труд и его результаты и др. ); </w:t>
      </w:r>
    </w:p>
    <w:p w14:paraId="5B92BF35" w14:textId="77777777" w:rsidR="00306CD7" w:rsidRPr="00722C60" w:rsidRDefault="00AD1B9B">
      <w:pPr>
        <w:autoSpaceDE w:val="0"/>
        <w:autoSpaceDN w:val="0"/>
        <w:spacing w:before="190" w:after="0" w:line="271" w:lineRule="auto"/>
        <w:ind w:left="24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14:paraId="27BE28A0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452949D5" w14:textId="77777777" w:rsidR="00306CD7" w:rsidRPr="00722C60" w:rsidRDefault="00AD1B9B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14:paraId="5C0243B3" w14:textId="77777777" w:rsidR="00306CD7" w:rsidRPr="00722C60" w:rsidRDefault="00AD1B9B">
      <w:pPr>
        <w:autoSpaceDE w:val="0"/>
        <w:autoSpaceDN w:val="0"/>
        <w:spacing w:before="178" w:after="0" w:line="262" w:lineRule="auto"/>
        <w:ind w:left="24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14:paraId="5DEC0344" w14:textId="77777777" w:rsidR="00306CD7" w:rsidRPr="00722C60" w:rsidRDefault="00AD1B9B">
      <w:pPr>
        <w:autoSpaceDE w:val="0"/>
        <w:autoSpaceDN w:val="0"/>
        <w:spacing w:before="192" w:after="0" w:line="262" w:lineRule="auto"/>
        <w:ind w:left="24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14:paraId="42462E5B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96D2D0E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14:paraId="0C663D51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14:paraId="494B0DFD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14:paraId="5F647A46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14:paraId="2CB3C7B1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800993C" w14:textId="77777777" w:rsidR="00306CD7" w:rsidRPr="00722C60" w:rsidRDefault="00AD1B9B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действия:</w:t>
      </w:r>
    </w:p>
    <w:p w14:paraId="1A0354A9" w14:textId="77777777" w:rsidR="00306CD7" w:rsidRPr="00722C60" w:rsidRDefault="00AD1B9B">
      <w:pPr>
        <w:autoSpaceDE w:val="0"/>
        <w:autoSpaceDN w:val="0"/>
        <w:spacing w:before="178" w:after="0" w:line="262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14:paraId="0CD3A446" w14:textId="77777777" w:rsidR="00306CD7" w:rsidRPr="00722C60" w:rsidRDefault="00AD1B9B">
      <w:pPr>
        <w:autoSpaceDE w:val="0"/>
        <w:autoSpaceDN w:val="0"/>
        <w:spacing w:before="192" w:after="0" w:line="262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2E51D2D8" w14:textId="77777777" w:rsidR="00306CD7" w:rsidRPr="00722C60" w:rsidRDefault="00AD1B9B">
      <w:pPr>
        <w:autoSpaceDE w:val="0"/>
        <w:autoSpaceDN w:val="0"/>
        <w:spacing w:before="192" w:after="0" w:line="262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14:paraId="141271E7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22A85EB2" w14:textId="77777777" w:rsidR="00306CD7" w:rsidRPr="00722C60" w:rsidRDefault="00AD1B9B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создавать устные и письменные тексты (описание, рассуждение, повествование); </w:t>
      </w:r>
    </w:p>
    <w:p w14:paraId="304599D9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792BE2BC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3A63C63" w14:textId="77777777" w:rsidR="00306CD7" w:rsidRPr="00722C60" w:rsidRDefault="00AD1B9B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14:paraId="07CC9023" w14:textId="77777777" w:rsidR="00306CD7" w:rsidRPr="00722C60" w:rsidRDefault="00306CD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7D24EB51" w14:textId="77777777" w:rsidR="00722C60" w:rsidRDefault="00AD1B9B">
      <w:pPr>
        <w:autoSpaceDE w:val="0"/>
        <w:autoSpaceDN w:val="0"/>
        <w:spacing w:after="0" w:line="262" w:lineRule="auto"/>
        <w:ind w:left="180" w:right="489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14:paraId="4DC250BA" w14:textId="0C648A59" w:rsidR="00306CD7" w:rsidRPr="00722C60" w:rsidRDefault="00AD1B9B">
      <w:pPr>
        <w:autoSpaceDE w:val="0"/>
        <w:autoSpaceDN w:val="0"/>
        <w:spacing w:after="0" w:line="262" w:lineRule="auto"/>
        <w:ind w:left="180" w:right="489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329FCA62" w14:textId="77777777" w:rsidR="00306CD7" w:rsidRPr="00722C60" w:rsidRDefault="00AD1B9B">
      <w:pPr>
        <w:autoSpaceDE w:val="0"/>
        <w:autoSpaceDN w:val="0"/>
        <w:spacing w:before="178" w:after="0" w:line="262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14:paraId="3723F123" w14:textId="77777777" w:rsidR="00306CD7" w:rsidRPr="00722C60" w:rsidRDefault="00AD1B9B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выстраивать последовательность выбранных действий и операций.</w:t>
      </w:r>
    </w:p>
    <w:p w14:paraId="78E695E4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14:paraId="4111454A" w14:textId="77777777" w:rsidR="00306CD7" w:rsidRPr="00722C60" w:rsidRDefault="00AD1B9B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контроль процесса и результата своей деятельности; </w:t>
      </w:r>
    </w:p>
    <w:p w14:paraId="4E9BEC4B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14:paraId="4EC4CCDE" w14:textId="77777777" w:rsidR="00306CD7" w:rsidRPr="00722C60" w:rsidRDefault="00AD1B9B">
      <w:pPr>
        <w:autoSpaceDE w:val="0"/>
        <w:autoSpaceDN w:val="0"/>
        <w:spacing w:before="192" w:after="0" w:line="262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6EF42F65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</w:p>
    <w:p w14:paraId="28CB3239" w14:textId="77777777" w:rsidR="00306CD7" w:rsidRPr="00722C60" w:rsidRDefault="00AD1B9B">
      <w:pPr>
        <w:autoSpaceDE w:val="0"/>
        <w:autoSpaceDN w:val="0"/>
        <w:spacing w:before="178" w:after="0" w:line="262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14:paraId="16528A5A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—  оценивать целесообразность выбранных способов действия, при необходимости корректировать их.</w:t>
      </w:r>
    </w:p>
    <w:p w14:paraId="779269C5" w14:textId="77777777" w:rsidR="00306CD7" w:rsidRPr="00722C60" w:rsidRDefault="00AD1B9B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46F0AAEB" w14:textId="77777777" w:rsidR="00306CD7" w:rsidRPr="00722C60" w:rsidRDefault="00AD1B9B">
      <w:pPr>
        <w:autoSpaceDE w:val="0"/>
        <w:autoSpaceDN w:val="0"/>
        <w:spacing w:before="178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значение коллективной деятельности для успешного решения учебной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9D9D90F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158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5568C633" w14:textId="77777777" w:rsidR="00306CD7" w:rsidRPr="00722C60" w:rsidRDefault="00AD1B9B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готовность руководить, выполнять поручения, подчиняться; </w:t>
      </w:r>
    </w:p>
    <w:p w14:paraId="2F8883BF" w14:textId="77777777" w:rsidR="00306CD7" w:rsidRPr="00722C60" w:rsidRDefault="00AD1B9B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14:paraId="2332FB79" w14:textId="77777777" w:rsidR="00306CD7" w:rsidRPr="00722C60" w:rsidRDefault="00AD1B9B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ответственно выполнять свою часть работы.</w:t>
      </w:r>
    </w:p>
    <w:p w14:paraId="75E61690" w14:textId="77777777" w:rsidR="00306CD7" w:rsidRPr="00722C60" w:rsidRDefault="00AD1B9B">
      <w:pPr>
        <w:autoSpaceDE w:val="0"/>
        <w:autoSpaceDN w:val="0"/>
        <w:spacing w:before="288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16FC88B4" w14:textId="77777777" w:rsidR="00306CD7" w:rsidRPr="00722C60" w:rsidRDefault="00AD1B9B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722C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1 классе 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обучающийся научится:</w:t>
      </w:r>
    </w:p>
    <w:p w14:paraId="71151490" w14:textId="77777777" w:rsidR="00306CD7" w:rsidRPr="00722C60" w:rsidRDefault="00AD1B9B">
      <w:pPr>
        <w:autoSpaceDE w:val="0"/>
        <w:autoSpaceDN w:val="0"/>
        <w:spacing w:before="178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50C2DAD6" w14:textId="77777777" w:rsidR="00306CD7" w:rsidRPr="00722C60" w:rsidRDefault="00AD1B9B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воспроизводить название своего населённого пункта, региона, страны; </w:t>
      </w:r>
    </w:p>
    <w:p w14:paraId="5E522DC4" w14:textId="77777777" w:rsidR="00306CD7" w:rsidRPr="00722C60" w:rsidRDefault="00AD1B9B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11B292DF" w14:textId="77777777" w:rsidR="00306CD7" w:rsidRPr="00722C60" w:rsidRDefault="00AD1B9B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722C60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животных(насекомые, рыбы, птицы, звери); </w:t>
      </w:r>
    </w:p>
    <w:p w14:paraId="7B16E34E" w14:textId="77777777" w:rsidR="00306CD7" w:rsidRPr="00722C60" w:rsidRDefault="00306CD7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381B200C" w14:textId="77777777" w:rsidR="00306CD7" w:rsidRPr="00722C60" w:rsidRDefault="00AD1B9B">
      <w:pPr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</w:t>
      </w: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животных (насекомые, рыбы, птицы, звери); выделять их наиболее существенные признаки; </w:t>
      </w:r>
    </w:p>
    <w:p w14:paraId="03A937D1" w14:textId="77777777" w:rsidR="00306CD7" w:rsidRPr="00722C60" w:rsidRDefault="00AD1B9B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применять правила ухода за комнатными растениями и домашними животными; </w:t>
      </w:r>
    </w:p>
    <w:p w14:paraId="0DCEFD08" w14:textId="77777777" w:rsidR="00306CD7" w:rsidRPr="00722C60" w:rsidRDefault="00AD1B9B">
      <w:pPr>
        <w:autoSpaceDE w:val="0"/>
        <w:autoSpaceDN w:val="0"/>
        <w:spacing w:before="190" w:after="0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58CDE6E9" w14:textId="77777777" w:rsidR="00306CD7" w:rsidRPr="00722C60" w:rsidRDefault="00AD1B9B">
      <w:pPr>
        <w:autoSpaceDE w:val="0"/>
        <w:autoSpaceDN w:val="0"/>
        <w:spacing w:before="19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для ответов на вопросы небольшие тексты о природе и обществе; </w:t>
      </w:r>
    </w:p>
    <w:p w14:paraId="6E204BAA" w14:textId="77777777" w:rsidR="00306CD7" w:rsidRPr="00722C60" w:rsidRDefault="00AD1B9B">
      <w:pPr>
        <w:autoSpaceDE w:val="0"/>
        <w:autoSpaceDN w:val="0"/>
        <w:spacing w:before="192" w:after="0" w:line="262" w:lineRule="auto"/>
        <w:ind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68039C7C" w14:textId="77777777" w:rsidR="00306CD7" w:rsidRPr="00722C60" w:rsidRDefault="00AD1B9B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6D973841" w14:textId="77777777" w:rsidR="00306CD7" w:rsidRPr="00722C60" w:rsidRDefault="00AD1B9B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здорового питания и личной гигиены; </w:t>
      </w:r>
    </w:p>
    <w:p w14:paraId="5D561571" w14:textId="77777777" w:rsidR="00306CD7" w:rsidRPr="00722C60" w:rsidRDefault="00AD1B9B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безопасного поведения пешехода; </w:t>
      </w:r>
    </w:p>
    <w:p w14:paraId="4A816565" w14:textId="77777777" w:rsidR="00306CD7" w:rsidRPr="00722C60" w:rsidRDefault="00AD1B9B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соблюдать правила безопасного поведения в природе; </w:t>
      </w:r>
    </w:p>
    <w:p w14:paraId="611BA942" w14:textId="77777777" w:rsidR="00306CD7" w:rsidRPr="00722C60" w:rsidRDefault="00AD1B9B">
      <w:pPr>
        <w:autoSpaceDE w:val="0"/>
        <w:autoSpaceDN w:val="0"/>
        <w:spacing w:before="190" w:after="0" w:line="262" w:lineRule="auto"/>
        <w:ind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722C6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 помощью взрослых (учителя, родителей) пользоваться электронным дневником и электронными ресурсами школы.</w:t>
      </w:r>
    </w:p>
    <w:p w14:paraId="7D393372" w14:textId="77777777" w:rsidR="00306CD7" w:rsidRPr="00AD1B9B" w:rsidRDefault="00306CD7">
      <w:pPr>
        <w:rPr>
          <w:lang w:val="ru-RU"/>
        </w:rPr>
        <w:sectPr w:rsidR="00306CD7" w:rsidRPr="00AD1B9B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14:paraId="1677A0E4" w14:textId="77777777" w:rsidR="00306CD7" w:rsidRPr="00AD1B9B" w:rsidRDefault="00306CD7">
      <w:pPr>
        <w:autoSpaceDE w:val="0"/>
        <w:autoSpaceDN w:val="0"/>
        <w:spacing w:after="64" w:line="220" w:lineRule="exact"/>
        <w:rPr>
          <w:lang w:val="ru-RU"/>
        </w:rPr>
      </w:pPr>
    </w:p>
    <w:p w14:paraId="066403B4" w14:textId="77777777" w:rsidR="00306CD7" w:rsidRDefault="00AD1B9B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30"/>
        <w:gridCol w:w="530"/>
        <w:gridCol w:w="1104"/>
        <w:gridCol w:w="1140"/>
        <w:gridCol w:w="866"/>
        <w:gridCol w:w="4046"/>
        <w:gridCol w:w="1404"/>
        <w:gridCol w:w="1514"/>
      </w:tblGrid>
      <w:tr w:rsidR="00306CD7" w14:paraId="06BE24ED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EBEB2" w14:textId="77777777" w:rsidR="00306CD7" w:rsidRDefault="00AD1B9B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6963E" w14:textId="77777777" w:rsidR="00306CD7" w:rsidRPr="00AD1B9B" w:rsidRDefault="00AD1B9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EB1B9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44E0F2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67C7B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248FB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6BE44" w14:textId="77777777" w:rsidR="00306CD7" w:rsidRDefault="00AD1B9B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306CD7" w14:paraId="043E6300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5311" w14:textId="77777777" w:rsidR="00306CD7" w:rsidRDefault="00306CD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8B25" w14:textId="77777777" w:rsidR="00306CD7" w:rsidRDefault="00306CD7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CC75D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8E1C0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9479C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C7D02BD" w14:textId="77777777" w:rsidR="00306CD7" w:rsidRDefault="00306CD7"/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2DEE90C" w14:textId="77777777" w:rsidR="00306CD7" w:rsidRDefault="00306CD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49C6" w14:textId="77777777" w:rsidR="00306CD7" w:rsidRDefault="00306CD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17A9" w14:textId="77777777" w:rsidR="00306CD7" w:rsidRDefault="00306CD7"/>
        </w:tc>
      </w:tr>
      <w:tr w:rsidR="00306CD7" w14:paraId="0F923C5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897B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общество.</w:t>
            </w:r>
          </w:p>
        </w:tc>
      </w:tr>
      <w:tr w:rsidR="00306CD7" w14:paraId="6BFADB53" w14:textId="77777777">
        <w:trPr>
          <w:trHeight w:hRule="exact" w:val="54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10FFE" w14:textId="77777777" w:rsidR="00306CD7" w:rsidRDefault="00AD1B9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4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F8D4B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Школьные традиции и праздники. Классный, школьный коллектив, совместная деятельность.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C4032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7C916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9FB7A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7150C9" w14:textId="081C3EFE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50437" w14:textId="77777777" w:rsidR="00306CD7" w:rsidRPr="00AD1B9B" w:rsidRDefault="00AD1B9B">
            <w:pPr>
              <w:autoSpaceDE w:val="0"/>
              <w:autoSpaceDN w:val="0"/>
              <w:spacing w:before="76" w:after="0" w:line="230" w:lineRule="auto"/>
              <w:ind w:left="6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по школе, знакомство с помещениями;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F799D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94863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7078956A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CE56F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A848E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BFC07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0541D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79F85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C1F99FD" w14:textId="3EA954C4" w:rsidR="00306CD7" w:rsidRDefault="00306CD7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3759A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68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ситуаций по теме «Правила поведения в классе и в школе»;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33DA1" w14:textId="77777777" w:rsidR="00306CD7" w:rsidRDefault="00AD1B9B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03B88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5CCC469E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8E882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CBDBC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Рабочее место школьника. Правила безопасной работы на учебном месте, режим труда и отдыха.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7AE75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CC48E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D2D6A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0240D55" w14:textId="0125A96A" w:rsidR="00306CD7" w:rsidRDefault="00306CD7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036D7" w14:textId="77777777" w:rsidR="00306CD7" w:rsidRPr="00AD1B9B" w:rsidRDefault="00AD1B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«Как содержать рабочее место в порядке»;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4C273" w14:textId="77777777" w:rsidR="00306CD7" w:rsidRDefault="00AD1B9B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4A8CA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677D29DD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DF132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ABDD1" w14:textId="77777777" w:rsidR="00306CD7" w:rsidRPr="00AD1B9B" w:rsidRDefault="00AD1B9B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0CCAD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8C2D8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7A292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34AD87" w14:textId="1CE1028E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202DD" w14:textId="77777777" w:rsidR="00306CD7" w:rsidRPr="00AD1B9B" w:rsidRDefault="00AD1B9B">
            <w:pPr>
              <w:autoSpaceDE w:val="0"/>
              <w:autoSpaceDN w:val="0"/>
              <w:spacing w:before="76" w:after="0" w:line="250" w:lineRule="auto"/>
              <w:ind w:left="68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темы «Москва —столица России», «Экскурсия по Москве»;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4A48F" w14:textId="77777777" w:rsidR="00306CD7" w:rsidRPr="00AD1B9B" w:rsidRDefault="00AD1B9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9FEB5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31444241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BE165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2BEEE" w14:textId="77777777" w:rsidR="00306CD7" w:rsidRPr="00AD1B9B" w:rsidRDefault="00AD1B9B">
            <w:pPr>
              <w:tabs>
                <w:tab w:val="left" w:pos="112"/>
              </w:tabs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Первоначальные сведения о родном крае. Название своего населённого пункта (города, села), региона.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35EC5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768C8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BA9DB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302860" w14:textId="7F2BBA28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9C16B" w14:textId="77777777" w:rsidR="00306CD7" w:rsidRPr="00AD1B9B" w:rsidRDefault="00AD1B9B">
            <w:pPr>
              <w:autoSpaceDE w:val="0"/>
              <w:autoSpaceDN w:val="0"/>
              <w:spacing w:before="78" w:after="0" w:line="247" w:lineRule="auto"/>
              <w:ind w:left="68" w:right="286"/>
              <w:jc w:val="both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Экскурсии, целевые прогулки, просмотр иллюстраций, видеофрагментов и других материалов (по вы бору) на тему «Москва — столица России»;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DF7D8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9E85F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54BC7456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E84DE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BF68B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DE752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010C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1646A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985E51C" w14:textId="4B917B31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362A1" w14:textId="77777777" w:rsidR="00306CD7" w:rsidRPr="00AD1B9B" w:rsidRDefault="00AD1B9B">
            <w:pPr>
              <w:autoSpaceDE w:val="0"/>
              <w:autoSpaceDN w:val="0"/>
              <w:spacing w:before="78" w:after="0" w:line="247" w:lineRule="auto"/>
              <w:ind w:left="68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Экскурсии, целевые прогулки, просмотр иллюстраций, видеофрагментов и других материалов о родном крае, труде людей;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B6CEB" w14:textId="77777777" w:rsidR="00306CD7" w:rsidRPr="00AD1B9B" w:rsidRDefault="00AD1B9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E3037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7E08DF64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7F696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BAF2E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 поведения в социуме.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C7DFC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9F335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3F6BE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79DC399" w14:textId="272FE330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58B17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68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и описание изделий народных промыслов родного края и народов России;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5C846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0F3E0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504CBFAA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F0BD2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540F3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94C99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C4468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8FBD6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982011A" w14:textId="2CFAA98B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143C6" w14:textId="77777777" w:rsidR="00306CD7" w:rsidRPr="00AD1B9B" w:rsidRDefault="00AD1B9B">
            <w:pPr>
              <w:autoSpaceDE w:val="0"/>
              <w:autoSpaceDN w:val="0"/>
              <w:spacing w:before="76" w:after="0" w:line="233" w:lineRule="auto"/>
              <w:ind w:left="6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«Что такое семья»;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1CA31" w14:textId="77777777" w:rsidR="00306CD7" w:rsidRPr="00AD1B9B" w:rsidRDefault="00AD1B9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6634F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3DD8B5C6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1C12A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C2B04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Совместный труд  и отдых.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B3295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0812F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88FB5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E3E1655" w14:textId="27470DB8" w:rsidR="00306CD7" w:rsidRDefault="00306CD7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B83EF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1457C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381D5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61E2256A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24E43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1384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Домашний адрес.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9EB9D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0D9BA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D796F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D084808" w14:textId="6BE6059C" w:rsidR="00306CD7" w:rsidRDefault="00306CD7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010EE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иллюстративным материалом: рассматривание фото, репродукций на тему «Семья»;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66144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E2946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</w:t>
            </w:r>
          </w:p>
        </w:tc>
      </w:tr>
      <w:tr w:rsidR="00306CD7" w14:paraId="4DC6AE7C" w14:textId="77777777">
        <w:trPr>
          <w:trHeight w:hRule="exact" w:val="348"/>
        </w:trPr>
        <w:tc>
          <w:tcPr>
            <w:tcW w:w="4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23C2F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BA766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00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1C31A" w14:textId="77777777" w:rsidR="00306CD7" w:rsidRDefault="00306CD7"/>
        </w:tc>
      </w:tr>
      <w:tr w:rsidR="00306CD7" w14:paraId="3408CB9E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0B691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природа.</w:t>
            </w:r>
          </w:p>
        </w:tc>
      </w:tr>
      <w:tr w:rsidR="00306CD7" w14:paraId="1C3F07DA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8384D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4BBE3" w14:textId="77777777" w:rsidR="00306CD7" w:rsidRPr="00AD1B9B" w:rsidRDefault="00AD1B9B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и предметы, созданные человеком. Природные материалы. Бережное отношение к пред метам, вещам, уход за ними.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8CC1B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AFD14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BB6DF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0732AE1" w14:textId="72723398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0D779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68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«Почему люди должны оберегать и охранять природу»;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71FB6" w14:textId="77777777" w:rsidR="00306CD7" w:rsidRDefault="00AD1B9B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8728B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</w:tbl>
    <w:p w14:paraId="391D095E" w14:textId="77777777" w:rsidR="00306CD7" w:rsidRDefault="00306CD7">
      <w:pPr>
        <w:autoSpaceDE w:val="0"/>
        <w:autoSpaceDN w:val="0"/>
        <w:spacing w:after="0" w:line="14" w:lineRule="exact"/>
      </w:pPr>
    </w:p>
    <w:p w14:paraId="29FD2674" w14:textId="77777777" w:rsidR="00306CD7" w:rsidRDefault="00306CD7">
      <w:pPr>
        <w:sectPr w:rsidR="00306CD7">
          <w:pgSz w:w="16840" w:h="11900"/>
          <w:pgMar w:top="282" w:right="640" w:bottom="70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FB8F8AB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30"/>
        <w:gridCol w:w="530"/>
        <w:gridCol w:w="1104"/>
        <w:gridCol w:w="1140"/>
        <w:gridCol w:w="866"/>
        <w:gridCol w:w="4046"/>
        <w:gridCol w:w="1404"/>
        <w:gridCol w:w="1514"/>
      </w:tblGrid>
      <w:tr w:rsidR="00306CD7" w14:paraId="324F6477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28B1BB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72549" w14:textId="77777777" w:rsidR="00306CD7" w:rsidRDefault="00AD1B9B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Неживая и живая природа.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E0689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D8546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E8E31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AC1DDBF" w14:textId="7EC9590C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4B591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иллюстративным материалом: «Живая и неживая природа»;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6329A" w14:textId="77777777" w:rsidR="00306CD7" w:rsidRPr="00AD1B9B" w:rsidRDefault="00AD1B9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FF6E4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66AB82D4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E08B1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03183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Погода и термометр. Наблюдение за погодой своего края.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Сезонные изменения в природе.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845C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ADA28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02726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68A7E99" w14:textId="0DB75BA4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78A5A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Экскурсии по теме «Сезонные изменения в природе, наблюдение за погодой»;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37636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AD574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101097A5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6E7FD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EC11B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30DBD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2D8D7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56708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93E56D9" w14:textId="05B862EA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6C4D6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«Почему люди должны оберегать и охранять природу»;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9FED7" w14:textId="77777777" w:rsidR="00306CD7" w:rsidRPr="00AD1B9B" w:rsidRDefault="00AD1B9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24151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045CA8F9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658E6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D6618" w14:textId="77777777" w:rsidR="00306CD7" w:rsidRPr="00AD1B9B" w:rsidRDefault="00AD1B9B">
            <w:pPr>
              <w:autoSpaceDE w:val="0"/>
              <w:autoSpaceDN w:val="0"/>
              <w:spacing w:before="64" w:after="0" w:line="25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 ближайшего окружения (узнавание, называние, краткое  описание).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267D6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62A4C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1903C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C471EF2" w14:textId="4E4351A2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AF8E4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Экскурсия;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B0789" w14:textId="77777777" w:rsidR="00306CD7" w:rsidRDefault="00AD1B9B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D0243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24F31887" w14:textId="77777777">
        <w:trPr>
          <w:trHeight w:hRule="exact" w:val="6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B09D5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5251F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Лиственные и хвойные растения. Дикорастущие и культурные растения.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DC9BD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12955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B7B45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F4D44B" w14:textId="079F9064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10D01" w14:textId="77777777" w:rsidR="00306CD7" w:rsidRPr="00AD1B9B" w:rsidRDefault="00AD1B9B">
            <w:pPr>
              <w:autoSpaceDE w:val="0"/>
              <w:autoSpaceDN w:val="0"/>
              <w:spacing w:before="76" w:after="0" w:line="233" w:lineRule="auto"/>
              <w:ind w:left="6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названия по внешнему виду дерева;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C84F9" w14:textId="77777777" w:rsidR="00306CD7" w:rsidRDefault="00AD1B9B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64BB4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1B84FA8E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0A83F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32B04" w14:textId="77777777" w:rsidR="00306CD7" w:rsidRPr="00AD1B9B" w:rsidRDefault="00AD1B9B">
            <w:pPr>
              <w:autoSpaceDE w:val="0"/>
              <w:autoSpaceDN w:val="0"/>
              <w:spacing w:before="78" w:after="0" w:line="247" w:lineRule="auto"/>
              <w:ind w:left="72" w:right="542"/>
              <w:jc w:val="both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Части растения (называние, краткая характеристика значения для жизни растения): корень, стебель, лист, цветок, плод, семя.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5FFC9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298DD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F1DC5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5D5CCFC" w14:textId="0F730C52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59ECA" w14:textId="77777777" w:rsidR="00306CD7" w:rsidRPr="00AD1B9B" w:rsidRDefault="00AD1B9B">
            <w:pPr>
              <w:autoSpaceDE w:val="0"/>
              <w:autoSpaceDN w:val="0"/>
              <w:spacing w:before="78" w:after="0" w:line="247" w:lineRule="auto"/>
              <w:ind w:left="68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и зарисовка разнообразия частей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растения: разные листья, разные цветки и плоды, разные корни (по выбору);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96A8C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95B6B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7A377D90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CD587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881DF" w14:textId="77777777" w:rsidR="00306CD7" w:rsidRPr="00AD1B9B" w:rsidRDefault="00AD1B9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Комнатные растения, правила содержания и ухода.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B1C16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123D3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83975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512C40" w14:textId="4BAC5DE9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B588F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«Учимся ухаживать за растениями уголка природы»;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14076" w14:textId="77777777" w:rsidR="00306CD7" w:rsidRDefault="00AD1B9B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2D8E4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3ACBF88D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8FC3E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1A4F9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Разные группы животных (звери, насекомые, птицы, рыбы и др.).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2C51C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0CF83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5B6AC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9DB569" w14:textId="2E9B8F5C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53737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Игра-соревнование по теме «Кто больше назовёт насекомых (птиц, зверей…)»;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40A0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28319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390C70FC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B01FA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7BBF8" w14:textId="77777777" w:rsidR="00306CD7" w:rsidRPr="00AD1B9B" w:rsidRDefault="00AD1B9B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Домашние и дикие животные (различия в условиях жизни).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3055E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1ACAF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A7EA1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968C425" w14:textId="20D77C7D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9C198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68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Логическая задача: найди ошибку в иллюстрациях —какое животное попало в эту группу неправильно;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4AB54" w14:textId="77777777" w:rsidR="00306CD7" w:rsidRPr="00AD1B9B" w:rsidRDefault="00AD1B9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D7774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3212CB47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75734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92FB3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Забота о домашних питомцах.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79647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D211A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B86EF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CA46A46" w14:textId="05CF8681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DC50B" w14:textId="77777777" w:rsidR="00306CD7" w:rsidRPr="00AD1B9B" w:rsidRDefault="00AD1B9B">
            <w:pPr>
              <w:autoSpaceDE w:val="0"/>
              <w:autoSpaceDN w:val="0"/>
              <w:spacing w:before="76" w:after="0" w:line="233" w:lineRule="auto"/>
              <w:ind w:left="6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«Мой домашний питомец»;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CE0A7" w14:textId="77777777" w:rsidR="00306CD7" w:rsidRPr="00AD1B9B" w:rsidRDefault="00AD1B9B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36691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http://nsportal.ru</w:t>
            </w:r>
          </w:p>
        </w:tc>
      </w:tr>
      <w:tr w:rsidR="00306CD7" w14:paraId="0C841167" w14:textId="77777777">
        <w:trPr>
          <w:trHeight w:hRule="exact" w:val="348"/>
        </w:trPr>
        <w:tc>
          <w:tcPr>
            <w:tcW w:w="4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D2D59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17EE9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37</w:t>
            </w:r>
          </w:p>
        </w:tc>
        <w:tc>
          <w:tcPr>
            <w:tcW w:w="100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E605F" w14:textId="77777777" w:rsidR="00306CD7" w:rsidRDefault="00306CD7"/>
        </w:tc>
      </w:tr>
      <w:tr w:rsidR="00306CD7" w14:paraId="26C2BE1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C5DA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Правила безопасной жизни.</w:t>
            </w:r>
          </w:p>
        </w:tc>
      </w:tr>
      <w:tr w:rsidR="00306CD7" w14:paraId="5A7C80D3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2748F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E5862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Необходимость соблюдения режима дня, правил здорового питания и личной гигиены.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1778D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42ECB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40208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2EB00C" w14:textId="0567B418" w:rsidR="00306CD7" w:rsidRDefault="00306CD7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4663F" w14:textId="77777777" w:rsidR="00306CD7" w:rsidRPr="00AD1B9B" w:rsidRDefault="00AD1B9B">
            <w:pPr>
              <w:autoSpaceDE w:val="0"/>
              <w:autoSpaceDN w:val="0"/>
              <w:spacing w:before="78" w:after="0" w:line="245" w:lineRule="auto"/>
              <w:ind w:left="68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«Что такое режим дня»: обсуждение режима дня первоклассника;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346F8" w14:textId="77777777" w:rsidR="00306CD7" w:rsidRPr="00AD1B9B" w:rsidRDefault="00AD1B9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667E4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http://kopilurokov.ru</w:t>
            </w:r>
          </w:p>
        </w:tc>
      </w:tr>
      <w:tr w:rsidR="00306CD7" w14:paraId="4942613A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7072D" w14:textId="77777777" w:rsidR="00306CD7" w:rsidRDefault="00AD1B9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B321A" w14:textId="77777777" w:rsidR="00306CD7" w:rsidRPr="00AD1B9B" w:rsidRDefault="00AD1B9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безопасности в быту: пользование бытовыми электро приборами, газовыми плитами.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DC086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FAD8B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197AB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B463BA" w14:textId="7674BD27" w:rsidR="00306CD7" w:rsidRDefault="00306CD7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27991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E5C7C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CC59" w14:textId="77777777" w:rsidR="00306CD7" w:rsidRDefault="00AD1B9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http://kopilurokov.ru</w:t>
            </w:r>
          </w:p>
        </w:tc>
      </w:tr>
      <w:tr w:rsidR="00306CD7" w14:paraId="7AE5697F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8C152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D12B3" w14:textId="77777777" w:rsidR="00306CD7" w:rsidRPr="00AD1B9B" w:rsidRDefault="00AD1B9B">
            <w:pPr>
              <w:autoSpaceDE w:val="0"/>
              <w:autoSpaceDN w:val="0"/>
              <w:spacing w:before="76" w:after="0" w:line="250" w:lineRule="auto"/>
              <w:ind w:left="72" w:right="172"/>
              <w:jc w:val="both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32171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6994F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43A73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DD323F1" w14:textId="77898976" w:rsidR="00306CD7" w:rsidRDefault="00306CD7" w:rsidP="0009112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6D068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6095C" w14:textId="77777777" w:rsidR="00306CD7" w:rsidRDefault="00AD1B9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1F79F" w14:textId="77777777" w:rsidR="00306CD7" w:rsidRDefault="00AD1B9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http://kopilurokov.ru</w:t>
            </w:r>
          </w:p>
        </w:tc>
      </w:tr>
    </w:tbl>
    <w:p w14:paraId="4E0D2C11" w14:textId="77777777" w:rsidR="00306CD7" w:rsidRDefault="00306CD7">
      <w:pPr>
        <w:autoSpaceDE w:val="0"/>
        <w:autoSpaceDN w:val="0"/>
        <w:spacing w:after="0" w:line="14" w:lineRule="exact"/>
      </w:pPr>
    </w:p>
    <w:p w14:paraId="6A6056A0" w14:textId="77777777" w:rsidR="00306CD7" w:rsidRDefault="00306CD7">
      <w:pPr>
        <w:sectPr w:rsidR="00306CD7">
          <w:pgSz w:w="16840" w:h="11900"/>
          <w:pgMar w:top="284" w:right="640" w:bottom="56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CE818C9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430"/>
        <w:gridCol w:w="530"/>
        <w:gridCol w:w="1104"/>
        <w:gridCol w:w="1140"/>
        <w:gridCol w:w="866"/>
        <w:gridCol w:w="4046"/>
        <w:gridCol w:w="1404"/>
        <w:gridCol w:w="1514"/>
      </w:tblGrid>
      <w:tr w:rsidR="00306CD7" w14:paraId="2C954785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B96A2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EA6DC" w14:textId="77777777" w:rsidR="00306CD7" w:rsidRPr="00AD1B9B" w:rsidRDefault="00AD1B9B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40FE0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1E8E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1C34E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CE8729" w14:textId="00B71A32" w:rsidR="00306CD7" w:rsidRDefault="00306CD7" w:rsidP="0009112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404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42B74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3C8C6" w14:textId="77777777" w:rsidR="00306CD7" w:rsidRPr="00AD1B9B" w:rsidRDefault="00AD1B9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A2048" w14:textId="77777777" w:rsidR="00306CD7" w:rsidRDefault="00AD1B9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http://kopilurokov.ru</w:t>
            </w:r>
          </w:p>
        </w:tc>
      </w:tr>
      <w:tr w:rsidR="00306CD7" w14:paraId="3373F54D" w14:textId="77777777">
        <w:trPr>
          <w:trHeight w:hRule="exact" w:val="348"/>
        </w:trPr>
        <w:tc>
          <w:tcPr>
            <w:tcW w:w="4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5793A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8A3F2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0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6811C" w14:textId="77777777" w:rsidR="00306CD7" w:rsidRDefault="00306CD7"/>
        </w:tc>
      </w:tr>
      <w:tr w:rsidR="00306CD7" w14:paraId="70EC1EDE" w14:textId="77777777">
        <w:trPr>
          <w:trHeight w:hRule="exact" w:val="348"/>
        </w:trPr>
        <w:tc>
          <w:tcPr>
            <w:tcW w:w="4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54A2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96D2B" w14:textId="77777777" w:rsidR="00306CD7" w:rsidRDefault="00AD1B9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07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DEBCF" w14:textId="77777777" w:rsidR="00306CD7" w:rsidRDefault="00306CD7"/>
        </w:tc>
      </w:tr>
      <w:tr w:rsidR="00306CD7" w14:paraId="6408A5B4" w14:textId="77777777">
        <w:trPr>
          <w:trHeight w:hRule="exact" w:val="330"/>
        </w:trPr>
        <w:tc>
          <w:tcPr>
            <w:tcW w:w="489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90D1B" w14:textId="77777777" w:rsidR="00306CD7" w:rsidRPr="00AD1B9B" w:rsidRDefault="00AD1B9B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8925C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3AD2F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7D525" w14:textId="77777777" w:rsidR="00306CD7" w:rsidRDefault="00AD1B9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53</w:t>
            </w:r>
          </w:p>
        </w:tc>
        <w:tc>
          <w:tcPr>
            <w:tcW w:w="7830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8A396" w14:textId="77777777" w:rsidR="00306CD7" w:rsidRDefault="00306CD7"/>
        </w:tc>
      </w:tr>
    </w:tbl>
    <w:p w14:paraId="3AC9E01B" w14:textId="77777777" w:rsidR="00306CD7" w:rsidRDefault="00306CD7">
      <w:pPr>
        <w:autoSpaceDE w:val="0"/>
        <w:autoSpaceDN w:val="0"/>
        <w:spacing w:after="0" w:line="14" w:lineRule="exact"/>
      </w:pPr>
    </w:p>
    <w:p w14:paraId="6DA72CFE" w14:textId="77777777" w:rsidR="00306CD7" w:rsidRDefault="00306CD7">
      <w:pPr>
        <w:sectPr w:rsidR="00306CD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1760D86" w14:textId="77777777" w:rsidR="00306CD7" w:rsidRDefault="00306CD7">
      <w:pPr>
        <w:autoSpaceDE w:val="0"/>
        <w:autoSpaceDN w:val="0"/>
        <w:spacing w:after="78" w:line="220" w:lineRule="exact"/>
      </w:pPr>
    </w:p>
    <w:p w14:paraId="68F1B441" w14:textId="77777777" w:rsidR="00306CD7" w:rsidRDefault="00AD1B9B">
      <w:pPr>
        <w:autoSpaceDE w:val="0"/>
        <w:autoSpaceDN w:val="0"/>
        <w:spacing w:after="314" w:line="230" w:lineRule="auto"/>
      </w:pPr>
      <w:r>
        <w:rPr>
          <w:rFonts w:ascii="Times New Roman" w:eastAsia="Times New Roman" w:hAnsi="Times New Roman"/>
          <w:b/>
          <w:color w:val="000000"/>
          <w:w w:val="98"/>
          <w:sz w:val="24"/>
        </w:rPr>
        <w:t xml:space="preserve">ПОУРОЧНОЕ ПЛАНИРОВАНИЕ </w:t>
      </w:r>
    </w:p>
    <w:tbl>
      <w:tblPr>
        <w:tblW w:w="1123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85"/>
        <w:gridCol w:w="2311"/>
      </w:tblGrid>
      <w:tr w:rsidR="006E494A" w14:paraId="5FF5E245" w14:textId="77777777" w:rsidTr="006E494A">
        <w:trPr>
          <w:trHeight w:hRule="exact" w:val="486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9D1501" w14:textId="77777777" w:rsidR="006E494A" w:rsidRDefault="006E494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>п/п</w:t>
            </w:r>
          </w:p>
        </w:tc>
        <w:tc>
          <w:tcPr>
            <w:tcW w:w="3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B96B6" w14:textId="77777777" w:rsidR="006E494A" w:rsidRDefault="006E494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>Тема урока</w:t>
            </w: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1ABAB" w14:textId="77777777" w:rsidR="006E494A" w:rsidRDefault="006E494A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>Количество часов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03EC" w14:textId="6CEC2821" w:rsidR="006E494A" w:rsidRPr="006E494A" w:rsidRDefault="006E494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  <w:lang w:val="ru-RU"/>
              </w:rPr>
              <w:t>Дата</w:t>
            </w:r>
          </w:p>
        </w:tc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DE4F9" w14:textId="0D9F4AEC" w:rsidR="006E494A" w:rsidRDefault="006E494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>Виды, формы контроля</w:t>
            </w:r>
          </w:p>
        </w:tc>
      </w:tr>
      <w:tr w:rsidR="006E494A" w14:paraId="236A5CBE" w14:textId="77777777" w:rsidTr="006E494A">
        <w:trPr>
          <w:trHeight w:hRule="exact" w:val="814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6BA5" w14:textId="77777777" w:rsidR="006E494A" w:rsidRDefault="006E494A"/>
        </w:tc>
        <w:tc>
          <w:tcPr>
            <w:tcW w:w="3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9F70" w14:textId="77777777" w:rsidR="006E494A" w:rsidRDefault="006E494A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D6753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 xml:space="preserve">всего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1BA9C" w14:textId="77777777" w:rsidR="006E494A" w:rsidRDefault="006E494A">
            <w:pPr>
              <w:autoSpaceDE w:val="0"/>
              <w:autoSpaceDN w:val="0"/>
              <w:spacing w:before="96" w:after="0" w:line="262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>контрольные работы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0DC3F" w14:textId="77777777" w:rsidR="006E494A" w:rsidRDefault="006E494A">
            <w:pPr>
              <w:autoSpaceDE w:val="0"/>
              <w:autoSpaceDN w:val="0"/>
              <w:spacing w:before="96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4"/>
              </w:rPr>
              <w:t>практические работы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9DE4" w14:textId="77777777" w:rsidR="006E494A" w:rsidRDefault="006E494A"/>
        </w:tc>
        <w:tc>
          <w:tcPr>
            <w:tcW w:w="2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B3C5" w14:textId="22453374" w:rsidR="006E494A" w:rsidRDefault="006E494A"/>
        </w:tc>
      </w:tr>
      <w:tr w:rsidR="006E494A" w14:paraId="70960C20" w14:textId="77777777" w:rsidTr="006E494A">
        <w:trPr>
          <w:trHeight w:hRule="exact" w:val="445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4A623" w14:textId="77777777" w:rsidR="006E494A" w:rsidRDefault="006E494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660A3" w14:textId="77777777" w:rsidR="006E494A" w:rsidRPr="00AD1B9B" w:rsidRDefault="006E494A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Экскурсия по школе. Человек и общество. Школьные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традиции и праздники.</w:t>
            </w:r>
          </w:p>
          <w:p w14:paraId="45861179" w14:textId="77777777" w:rsidR="006E494A" w:rsidRPr="00AD1B9B" w:rsidRDefault="006E494A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Классный, школьный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коллектив, совместная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деятельность.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Одноклассники, взаимоотноше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ния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ними; ценность дружбы,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взаимной помощи.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Рабочее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AD1B9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учебно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 месте, режим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труда и отдыха.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93B01" w14:textId="77777777" w:rsidR="006E494A" w:rsidRDefault="006E494A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96C5B" w14:textId="77777777" w:rsidR="006E494A" w:rsidRDefault="006E494A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EB47B" w14:textId="77777777" w:rsidR="006E494A" w:rsidRDefault="006E494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3312" w14:textId="77777777" w:rsidR="006E494A" w:rsidRDefault="006E494A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51FE9" w14:textId="785D08DE" w:rsidR="006E494A" w:rsidRDefault="006E494A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6E494A" w14:paraId="766121B2" w14:textId="77777777" w:rsidTr="006E494A">
        <w:trPr>
          <w:trHeight w:hRule="exact" w:val="445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C29B3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89E75" w14:textId="77777777" w:rsidR="006E494A" w:rsidRPr="00AD1B9B" w:rsidRDefault="006E494A">
            <w:pPr>
              <w:autoSpaceDE w:val="0"/>
              <w:autoSpaceDN w:val="0"/>
              <w:spacing w:before="96" w:after="0" w:line="271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Мы - школьники Человек и общество. Школьные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традиции и праздники.</w:t>
            </w:r>
          </w:p>
          <w:p w14:paraId="06A3AD99" w14:textId="77777777" w:rsidR="006E494A" w:rsidRPr="00AD1B9B" w:rsidRDefault="006E494A" w:rsidP="00AD1B9B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Классный, школьный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коллектив, совместная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деятельность.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Одноклассники, взаимоотноше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ния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ними; ценность дружбы,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взаимной помощи.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Рабочее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учебном месте, режим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труда и отдыха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777CF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C2700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10CEF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CAB4" w14:textId="77777777" w:rsidR="006E494A" w:rsidRDefault="006E494A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1C0DF" w14:textId="01F60E49" w:rsidR="006E494A" w:rsidRDefault="006E494A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работа;</w:t>
            </w:r>
          </w:p>
        </w:tc>
      </w:tr>
      <w:tr w:rsidR="006E494A" w14:paraId="31E112D2" w14:textId="77777777" w:rsidTr="006E494A">
        <w:trPr>
          <w:trHeight w:hRule="exact" w:val="443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69F15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18E05" w14:textId="77777777" w:rsidR="006E494A" w:rsidRPr="00AD1B9B" w:rsidRDefault="006E494A">
            <w:pPr>
              <w:autoSpaceDE w:val="0"/>
              <w:autoSpaceDN w:val="0"/>
              <w:spacing w:before="96" w:after="0" w:line="27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Школьные традиции Человек и общество. Школьные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традиции и праздники.</w:t>
            </w:r>
          </w:p>
          <w:p w14:paraId="1F5221CC" w14:textId="77777777" w:rsidR="006E494A" w:rsidRPr="00AD1B9B" w:rsidRDefault="006E494A" w:rsidP="00AD1B9B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Классный, школьный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коллектив, совместная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деятельность.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Одноклассники, взаимоотноше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ния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ними; ценность дружбы,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взаимной помощи.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Рабочее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учебном месте, режим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труда и отдыха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749A1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07A02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5745E" w14:textId="77777777" w:rsidR="006E494A" w:rsidRDefault="006E494A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2DB6" w14:textId="77777777" w:rsidR="006E494A" w:rsidRDefault="006E494A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B19FE" w14:textId="1C034079" w:rsidR="006E494A" w:rsidRDefault="006E494A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работа;</w:t>
            </w:r>
          </w:p>
        </w:tc>
      </w:tr>
    </w:tbl>
    <w:p w14:paraId="229BE246" w14:textId="77777777" w:rsidR="00306CD7" w:rsidRDefault="00306CD7">
      <w:pPr>
        <w:autoSpaceDE w:val="0"/>
        <w:autoSpaceDN w:val="0"/>
        <w:spacing w:after="0" w:line="14" w:lineRule="exact"/>
      </w:pPr>
    </w:p>
    <w:p w14:paraId="5144650E" w14:textId="77777777" w:rsidR="00306CD7" w:rsidRDefault="00306CD7">
      <w:pPr>
        <w:sectPr w:rsidR="00306CD7">
          <w:pgSz w:w="11900" w:h="16840"/>
          <w:pgMar w:top="298" w:right="556" w:bottom="494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47E5AAD1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:rsidRPr="00E62A9F" w14:paraId="47809323" w14:textId="77777777">
        <w:trPr>
          <w:trHeight w:hRule="exact" w:val="24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700DF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948E5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Дорога от дома до школы Правила безопасной жизни.</w:t>
            </w:r>
          </w:p>
          <w:p w14:paraId="0D7E69E3" w14:textId="77777777" w:rsidR="00306CD7" w:rsidRPr="00AD1B9B" w:rsidRDefault="00AD1B9B">
            <w:pPr>
              <w:autoSpaceDE w:val="0"/>
              <w:autoSpaceDN w:val="0"/>
              <w:spacing w:before="68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Дорога от дома до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школы.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Правила безопасного поведения пешехода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(дорожные знаки, дорожная разметка, дорожные сигналы)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0E422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CCECF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6A89B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EE7C7" w14:textId="47934D04" w:rsidR="00306CD7" w:rsidRDefault="00306CD7" w:rsidP="006E494A">
            <w:pPr>
              <w:autoSpaceDE w:val="0"/>
              <w:autoSpaceDN w:val="0"/>
              <w:spacing w:before="96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E69E0" w14:textId="77777777" w:rsidR="00306CD7" w:rsidRPr="00AD1B9B" w:rsidRDefault="00AD1B9B">
            <w:pPr>
              <w:autoSpaceDE w:val="0"/>
              <w:autoSpaceDN w:val="0"/>
              <w:spacing w:before="96" w:after="0" w:line="278" w:lineRule="auto"/>
              <w:ind w:left="154" w:hanging="15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листа»;</w:t>
            </w:r>
          </w:p>
        </w:tc>
      </w:tr>
      <w:tr w:rsidR="00306CD7" w14:paraId="15E625AF" w14:textId="77777777">
        <w:trPr>
          <w:trHeight w:hRule="exact" w:val="611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9919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3FD17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Режим дня школьника Человек и общество.</w:t>
            </w:r>
          </w:p>
          <w:p w14:paraId="5CC13904" w14:textId="77777777" w:rsidR="00306CD7" w:rsidRPr="00AD1B9B" w:rsidRDefault="00AD1B9B">
            <w:pPr>
              <w:autoSpaceDE w:val="0"/>
              <w:autoSpaceDN w:val="0"/>
              <w:spacing w:before="68" w:after="0" w:line="288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Школьные традиции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праздники. Классный,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школьный коллектив,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совместная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деятельность.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Одноклассники, взаимоотношения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ними; ценность дружбы,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взаимной помощи.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Рабочее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место школьника. Правила безопасной работы на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учебном месте, режим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труда и отдыха.</w:t>
            </w:r>
          </w:p>
          <w:p w14:paraId="7BB52A3D" w14:textId="77777777" w:rsidR="00306CD7" w:rsidRPr="00AD1B9B" w:rsidRDefault="00AD1B9B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Необходимость соблюдения режима дня, правил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здорового питания и личной гигиены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2538E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C4FEA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2C269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92077" w14:textId="33E4434D" w:rsidR="00306CD7" w:rsidRDefault="00306CD7" w:rsidP="006E494A">
            <w:pPr>
              <w:autoSpaceDE w:val="0"/>
              <w:autoSpaceDN w:val="0"/>
              <w:spacing w:before="96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F6BC5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:rsidRPr="00E62A9F" w14:paraId="10877E63" w14:textId="77777777">
        <w:trPr>
          <w:trHeight w:hRule="exact" w:val="41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05822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1D49C" w14:textId="77777777" w:rsidR="00306CD7" w:rsidRPr="00AD1B9B" w:rsidRDefault="00AD1B9B">
            <w:pPr>
              <w:autoSpaceDE w:val="0"/>
              <w:autoSpaceDN w:val="0"/>
              <w:spacing w:before="96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Что такое Родина Человек и общество. Россия. Москва —столица России. Народы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России.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Первоначальные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сведения о родном крае.</w:t>
            </w:r>
          </w:p>
          <w:p w14:paraId="33C650B8" w14:textId="77777777" w:rsidR="00306CD7" w:rsidRDefault="00AD1B9B">
            <w:pPr>
              <w:autoSpaceDE w:val="0"/>
              <w:autoSpaceDN w:val="0"/>
              <w:spacing w:before="70" w:after="0" w:line="283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региона. Культурные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объекты родного края. Труд людей. Ценность и красота рукотворного мира.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Правила поведения в социуме.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379FC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B9BE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8C13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1BB8" w14:textId="5AFDDA37" w:rsidR="00306CD7" w:rsidRDefault="00306CD7" w:rsidP="006E494A">
            <w:pPr>
              <w:autoSpaceDE w:val="0"/>
              <w:autoSpaceDN w:val="0"/>
              <w:spacing w:before="96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93948" w14:textId="77777777" w:rsidR="00306CD7" w:rsidRPr="00AD1B9B" w:rsidRDefault="00AD1B9B">
            <w:pPr>
              <w:autoSpaceDE w:val="0"/>
              <w:autoSpaceDN w:val="0"/>
              <w:spacing w:before="96" w:after="0" w:line="278" w:lineRule="auto"/>
              <w:ind w:left="154" w:hanging="15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листа»;</w:t>
            </w:r>
          </w:p>
        </w:tc>
      </w:tr>
    </w:tbl>
    <w:p w14:paraId="39085FC7" w14:textId="77777777" w:rsidR="00306CD7" w:rsidRPr="00AD1B9B" w:rsidRDefault="00306CD7">
      <w:pPr>
        <w:autoSpaceDE w:val="0"/>
        <w:autoSpaceDN w:val="0"/>
        <w:spacing w:after="0" w:line="14" w:lineRule="exact"/>
        <w:rPr>
          <w:lang w:val="ru-RU"/>
        </w:rPr>
      </w:pPr>
    </w:p>
    <w:p w14:paraId="114F1788" w14:textId="77777777" w:rsidR="00306CD7" w:rsidRPr="00AD1B9B" w:rsidRDefault="00306CD7">
      <w:pPr>
        <w:rPr>
          <w:lang w:val="ru-RU"/>
        </w:rPr>
        <w:sectPr w:rsidR="00306CD7" w:rsidRPr="00AD1B9B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224685C3" w14:textId="77777777" w:rsidR="00306CD7" w:rsidRPr="00AD1B9B" w:rsidRDefault="00306CD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7A7C3A79" w14:textId="77777777">
        <w:trPr>
          <w:trHeight w:hRule="exact" w:val="445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65D04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7.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B0764" w14:textId="77777777" w:rsidR="00306CD7" w:rsidRPr="00AD1B9B" w:rsidRDefault="00AD1B9B">
            <w:pPr>
              <w:autoSpaceDE w:val="0"/>
              <w:autoSpaceDN w:val="0"/>
              <w:spacing w:before="96" w:after="0" w:line="271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Москва - столица России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 и общество. Россия. Москва — столица России.</w:t>
            </w:r>
          </w:p>
          <w:p w14:paraId="1B477639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Народы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России.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Первоначальные сведения о родном крае.</w:t>
            </w:r>
          </w:p>
          <w:p w14:paraId="1F8F3BF4" w14:textId="77777777" w:rsidR="00306CD7" w:rsidRDefault="00AD1B9B">
            <w:pPr>
              <w:autoSpaceDE w:val="0"/>
              <w:autoSpaceDN w:val="0"/>
              <w:spacing w:before="70" w:after="0" w:line="283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региона. Культурные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объекты родного края. Труд людей. Ценность и красота рукотворного мира.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Правила поведения в социуме.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BD1E9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0C26A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F567E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5EE85" w14:textId="5A3C682B" w:rsidR="00306CD7" w:rsidRDefault="00306CD7" w:rsidP="006E494A">
            <w:pPr>
              <w:autoSpaceDE w:val="0"/>
              <w:autoSpaceDN w:val="0"/>
              <w:spacing w:before="96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C60D9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Тестирование;</w:t>
            </w:r>
          </w:p>
        </w:tc>
      </w:tr>
      <w:tr w:rsidR="00306CD7" w:rsidRPr="00E62A9F" w14:paraId="6CB417C6" w14:textId="77777777">
        <w:trPr>
          <w:trHeight w:hRule="exact" w:val="412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C256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8.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39432" w14:textId="77777777" w:rsidR="00306CD7" w:rsidRPr="00AD1B9B" w:rsidRDefault="00AD1B9B">
            <w:pPr>
              <w:autoSpaceDE w:val="0"/>
              <w:autoSpaceDN w:val="0"/>
              <w:spacing w:before="96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Твоя малая Родина Человек и общество. Россия. Москва —столица России. Народы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России.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</w:t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Первоначальные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сведения о родном крае.</w:t>
            </w:r>
          </w:p>
          <w:p w14:paraId="4AA90958" w14:textId="77777777" w:rsidR="00306CD7" w:rsidRDefault="00AD1B9B">
            <w:pPr>
              <w:autoSpaceDE w:val="0"/>
              <w:autoSpaceDN w:val="0"/>
              <w:spacing w:before="68" w:after="0" w:line="283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региона. Культурные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объекты родного края. Труд людей. Ценность и красота рукотворного мира.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Правила поведения в социуме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8643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A47E2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48D21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717B6" w14:textId="65575C2A" w:rsidR="00306CD7" w:rsidRDefault="00306CD7" w:rsidP="006E494A">
            <w:pPr>
              <w:autoSpaceDE w:val="0"/>
              <w:autoSpaceDN w:val="0"/>
              <w:spacing w:before="96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56A1A" w14:textId="77777777" w:rsidR="00306CD7" w:rsidRPr="00AD1B9B" w:rsidRDefault="00AD1B9B">
            <w:pPr>
              <w:autoSpaceDE w:val="0"/>
              <w:autoSpaceDN w:val="0"/>
              <w:spacing w:before="96" w:after="0"/>
              <w:ind w:left="154" w:hanging="15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Самооценка с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использованием«Оценочного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листа»;</w:t>
            </w:r>
          </w:p>
        </w:tc>
      </w:tr>
      <w:tr w:rsidR="00306CD7" w14:paraId="3FA4FBEB" w14:textId="77777777">
        <w:trPr>
          <w:trHeight w:hRule="exact" w:val="542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0E6D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9.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48CC3" w14:textId="77777777" w:rsidR="00306CD7" w:rsidRPr="00AD1B9B" w:rsidRDefault="00AD1B9B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Природа Человек и природа.</w:t>
            </w:r>
          </w:p>
          <w:p w14:paraId="60B8F9B1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right="720"/>
              <w:jc w:val="center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Природа и предметы, созданные человеком.</w:t>
            </w:r>
          </w:p>
          <w:p w14:paraId="334FE7DF" w14:textId="77777777" w:rsidR="00306CD7" w:rsidRPr="00AD1B9B" w:rsidRDefault="00AD1B9B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Природные материалы.</w:t>
            </w:r>
          </w:p>
          <w:p w14:paraId="1B7F376C" w14:textId="77777777" w:rsidR="00306CD7" w:rsidRPr="00AD1B9B" w:rsidRDefault="00AD1B9B">
            <w:pPr>
              <w:autoSpaceDE w:val="0"/>
              <w:autoSpaceDN w:val="0"/>
              <w:spacing w:before="68" w:after="0" w:line="281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Бережное отношение к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предметам, вещам, уход за ними. Неживая и живая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Погода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термометр. Наблюдение за погодой своего края.</w:t>
            </w:r>
          </w:p>
          <w:p w14:paraId="7A7DE2CD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Сезонные изменения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природе. Взаимосвязи между человеком и природой.</w:t>
            </w:r>
          </w:p>
          <w:p w14:paraId="4A72D7FF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51F7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5CDAF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09329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A448A" w14:textId="516CBB74" w:rsidR="00306CD7" w:rsidRDefault="00306CD7" w:rsidP="006E494A">
            <w:pPr>
              <w:autoSpaceDE w:val="0"/>
              <w:autoSpaceDN w:val="0"/>
              <w:spacing w:before="96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44842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37614E73" w14:textId="77777777" w:rsidR="00306CD7" w:rsidRDefault="00306CD7">
      <w:pPr>
        <w:autoSpaceDE w:val="0"/>
        <w:autoSpaceDN w:val="0"/>
        <w:spacing w:after="0" w:line="14" w:lineRule="exact"/>
      </w:pPr>
    </w:p>
    <w:p w14:paraId="2B0B50B8" w14:textId="77777777" w:rsidR="00306CD7" w:rsidRDefault="00306CD7">
      <w:pPr>
        <w:sectPr w:rsidR="00306CD7">
          <w:pgSz w:w="11900" w:h="16840"/>
          <w:pgMar w:top="284" w:right="556" w:bottom="111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6C246C7F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1E526D49" w14:textId="77777777">
        <w:trPr>
          <w:trHeight w:hRule="exact" w:val="644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3332E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10.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F4D0C" w14:textId="77777777" w:rsidR="00306CD7" w:rsidRPr="00AD1B9B" w:rsidRDefault="00AD1B9B">
            <w:pPr>
              <w:autoSpaceDE w:val="0"/>
              <w:autoSpaceDN w:val="0"/>
              <w:spacing w:before="96" w:after="0" w:line="286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Природные объекты и 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242B76F7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327F9EA6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64F613A1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4F5BF2B6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B0730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F727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6F148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33DE3" w14:textId="1A135BAA" w:rsidR="00306CD7" w:rsidRDefault="00306CD7" w:rsidP="006E494A">
            <w:pPr>
              <w:autoSpaceDE w:val="0"/>
              <w:autoSpaceDN w:val="0"/>
              <w:spacing w:before="96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9E210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016C5B38" w14:textId="77777777">
        <w:trPr>
          <w:trHeight w:hRule="exact" w:val="575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74B75" w14:textId="77777777" w:rsidR="00306CD7" w:rsidRDefault="00AD1B9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69B59" w14:textId="77777777" w:rsidR="00306CD7" w:rsidRPr="00AD1B9B" w:rsidRDefault="00AD1B9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Неживая и живая природа Человек и природа. Природа и 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отношение к предметам,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вещам, уход за ними.</w:t>
            </w:r>
          </w:p>
          <w:p w14:paraId="5C9288FC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7C9E1BDC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589FD1D6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0641F5F5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56B1B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AC001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4ADFE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3DBFD" w14:textId="11C4F4D2" w:rsidR="00306CD7" w:rsidRDefault="00306CD7" w:rsidP="006E494A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B5658" w14:textId="77777777" w:rsidR="00306CD7" w:rsidRDefault="00AD1B9B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работа;</w:t>
            </w:r>
          </w:p>
        </w:tc>
      </w:tr>
    </w:tbl>
    <w:p w14:paraId="34F42060" w14:textId="77777777" w:rsidR="00306CD7" w:rsidRDefault="00306CD7">
      <w:pPr>
        <w:autoSpaceDE w:val="0"/>
        <w:autoSpaceDN w:val="0"/>
        <w:spacing w:after="0" w:line="14" w:lineRule="exact"/>
      </w:pPr>
    </w:p>
    <w:p w14:paraId="148AE316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2F368AAA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33002D88" w14:textId="77777777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25869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6A2A0" w14:textId="77777777" w:rsidR="00306CD7" w:rsidRPr="00AD1B9B" w:rsidRDefault="00AD1B9B">
            <w:pPr>
              <w:autoSpaceDE w:val="0"/>
              <w:autoSpaceDN w:val="0"/>
              <w:spacing w:before="96" w:after="0" w:line="283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Дни недели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4C89BAA0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5AC9788C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7E226653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08BC8BB2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47E3C9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A71BC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9F95C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023E0" w14:textId="7CF5E240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D1FF7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61CF4BB8" w14:textId="77777777">
        <w:trPr>
          <w:trHeight w:hRule="exact" w:val="575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F9C57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D7898" w14:textId="77777777" w:rsidR="00306CD7" w:rsidRPr="00AD1B9B" w:rsidRDefault="00AD1B9B">
            <w:pPr>
              <w:autoSpaceDE w:val="0"/>
              <w:autoSpaceDN w:val="0"/>
              <w:spacing w:before="96" w:after="0" w:line="283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Времена года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59882187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567B2EBA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4EBC8AFB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322CB13A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7C314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3BB4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41A3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E62C9" w14:textId="6B0C18BB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07256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6898C30F" w14:textId="77777777" w:rsidR="00306CD7" w:rsidRDefault="00306CD7">
      <w:pPr>
        <w:autoSpaceDE w:val="0"/>
        <w:autoSpaceDN w:val="0"/>
        <w:spacing w:after="0" w:line="14" w:lineRule="exact"/>
      </w:pPr>
    </w:p>
    <w:p w14:paraId="478001E5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4D59A2B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0F64E3" w14:paraId="306C1867" w14:textId="77777777" w:rsidTr="000F64E3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80D48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25CB2" w14:textId="77777777" w:rsidR="000F64E3" w:rsidRPr="00AD1B9B" w:rsidRDefault="000F64E3">
            <w:pPr>
              <w:autoSpaceDE w:val="0"/>
              <w:autoSpaceDN w:val="0"/>
              <w:spacing w:before="96" w:after="0" w:line="283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Признаки осени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2D5AF4D4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156F2C87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650C03C5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18F97668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04574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4C87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5CBA2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A91D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2F34A" w14:textId="77777777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7C971F98" w14:textId="77777777" w:rsidTr="000F64E3">
        <w:trPr>
          <w:trHeight w:hRule="exact" w:val="542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0FBF0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DFBD4" w14:textId="77777777" w:rsidR="000F64E3" w:rsidRPr="00AD1B9B" w:rsidRDefault="000F64E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Погода Человек и природа.</w:t>
            </w:r>
          </w:p>
          <w:p w14:paraId="0AB2E576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right="720"/>
              <w:jc w:val="center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Природа и предметы, созданные человеком.</w:t>
            </w:r>
          </w:p>
          <w:p w14:paraId="0C19937F" w14:textId="77777777" w:rsidR="000F64E3" w:rsidRPr="00AD1B9B" w:rsidRDefault="000F64E3">
            <w:pPr>
              <w:autoSpaceDE w:val="0"/>
              <w:autoSpaceDN w:val="0"/>
              <w:spacing w:before="68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Природные материалы.</w:t>
            </w:r>
          </w:p>
          <w:p w14:paraId="4C3C2862" w14:textId="77777777" w:rsidR="000F64E3" w:rsidRPr="00AD1B9B" w:rsidRDefault="000F64E3">
            <w:pPr>
              <w:autoSpaceDE w:val="0"/>
              <w:autoSpaceDN w:val="0"/>
              <w:spacing w:before="70" w:after="0" w:line="281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Бережное отношение к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предметам, вещам, уход за ними. Неживая и живая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Погода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термометр. Наблюдение за погодой своего края.</w:t>
            </w:r>
          </w:p>
          <w:p w14:paraId="3AE608C0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Сезонные изменения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природе. Взаимосвязи между человеком и природой.</w:t>
            </w:r>
          </w:p>
          <w:p w14:paraId="25EA7CBA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FB04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A8349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B6C26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A80C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47A5D" w14:textId="77777777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4CA3F3F1" w14:textId="77777777" w:rsidR="00306CD7" w:rsidRDefault="00306CD7">
      <w:pPr>
        <w:autoSpaceDE w:val="0"/>
        <w:autoSpaceDN w:val="0"/>
        <w:spacing w:after="0" w:line="14" w:lineRule="exact"/>
      </w:pPr>
    </w:p>
    <w:p w14:paraId="48D249C7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46654058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2957EECE" w14:textId="77777777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23CC5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16.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23260" w14:textId="77777777" w:rsidR="00306CD7" w:rsidRPr="00AD1B9B" w:rsidRDefault="00AD1B9B">
            <w:pPr>
              <w:autoSpaceDE w:val="0"/>
              <w:autoSpaceDN w:val="0"/>
              <w:spacing w:before="96" w:after="0" w:line="283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Термометр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79135A6C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7680E15C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495277A3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7BC493BC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4863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E9E3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86578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97CFE" w14:textId="5C8DE966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CF24A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4C0BEE37" w14:textId="77777777">
        <w:trPr>
          <w:trHeight w:hRule="exact" w:val="478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11A4C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17.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A97B2" w14:textId="77777777" w:rsidR="00306CD7" w:rsidRPr="00AD1B9B" w:rsidRDefault="00AD1B9B">
            <w:pPr>
              <w:autoSpaceDE w:val="0"/>
              <w:autoSpaceDN w:val="0"/>
              <w:spacing w:before="96" w:after="0" w:line="281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Жизнь растений Человек и природа. Растения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ближайшего окружения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(узнавание, называние,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краткое описание).</w:t>
            </w:r>
          </w:p>
          <w:p w14:paraId="1C6A6973" w14:textId="77777777" w:rsidR="00306CD7" w:rsidRDefault="00AD1B9B">
            <w:pPr>
              <w:autoSpaceDE w:val="0"/>
              <w:autoSpaceDN w:val="0"/>
              <w:spacing w:before="68" w:after="0" w:line="286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Лиственные и хвойные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растения. Дикорастущие и культурные растения. Части растения (называние, краткая характеристика значения для жизни растения): корень,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стебель, лист, цветок, плод, семя.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Комнатные растения, правила содержания и ухода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C15D4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E3092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A209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1FD20" w14:textId="4B3FE351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8A983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41C56403" w14:textId="77777777">
        <w:trPr>
          <w:trHeight w:hRule="exact" w:val="49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E95D7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18.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71520" w14:textId="77777777" w:rsidR="00306CD7" w:rsidRPr="00AD1B9B" w:rsidRDefault="00AD1B9B">
            <w:pPr>
              <w:autoSpaceDE w:val="0"/>
              <w:autoSpaceDN w:val="0"/>
              <w:spacing w:before="96" w:after="0" w:line="28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Части растений Человек и природа. Растения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ближайшего окружения (узнавание, называние,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краткое описание).</w:t>
            </w:r>
          </w:p>
          <w:p w14:paraId="1B423310" w14:textId="77777777" w:rsidR="00306CD7" w:rsidRDefault="00AD1B9B">
            <w:pPr>
              <w:autoSpaceDE w:val="0"/>
              <w:autoSpaceDN w:val="0"/>
              <w:spacing w:before="68" w:after="0" w:line="286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Лиственные и хвойные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растения. Дикорастущие и культурные растения. Части растения (называние, краткая характеристика значения для жизни растения): корень,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стебель, лист, цветок, плод, семя.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Комнатные растения, правила содержания и ухода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DA1E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8D5C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DED9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07979" w14:textId="6D007E87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0DE19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4C9A9564" w14:textId="77777777" w:rsidR="00306CD7" w:rsidRDefault="00306CD7">
      <w:pPr>
        <w:autoSpaceDE w:val="0"/>
        <w:autoSpaceDN w:val="0"/>
        <w:spacing w:after="0" w:line="14" w:lineRule="exact"/>
      </w:pPr>
    </w:p>
    <w:p w14:paraId="6161F00C" w14:textId="77777777" w:rsidR="00306CD7" w:rsidRDefault="00306CD7">
      <w:pPr>
        <w:sectPr w:rsidR="00306CD7">
          <w:pgSz w:w="11900" w:h="16840"/>
          <w:pgMar w:top="284" w:right="556" w:bottom="346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0542EA95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7FCCDB8A" w14:textId="77777777">
        <w:trPr>
          <w:trHeight w:hRule="exact" w:val="511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E1105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19.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FE42D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Лиственные и хвойные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растения Человек и природа.</w:t>
            </w:r>
          </w:p>
          <w:p w14:paraId="18F179D4" w14:textId="77777777" w:rsidR="00306CD7" w:rsidRPr="00AD1B9B" w:rsidRDefault="00AD1B9B">
            <w:pPr>
              <w:autoSpaceDE w:val="0"/>
              <w:autoSpaceDN w:val="0"/>
              <w:spacing w:before="68" w:after="0" w:line="28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Растения ближайшего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окружения (узнавание, называние, краткое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описание). Лиственные и хвойные растения.</w:t>
            </w:r>
          </w:p>
          <w:p w14:paraId="02DB6793" w14:textId="77777777" w:rsidR="00306CD7" w:rsidRDefault="00AD1B9B">
            <w:pPr>
              <w:autoSpaceDE w:val="0"/>
              <w:autoSpaceDN w:val="0"/>
              <w:spacing w:before="68" w:after="0" w:line="286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Дикорастущие и культурные растения. Части растения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(называние, краткая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характеристика значения для жизни растения): корень,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стебель, лист, цветок, плод, семя.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Комнатные растения, правила содержания и ухода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136AA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ADD72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E260B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666B5" w14:textId="4702F4A8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F318D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358C0E59" w14:textId="77777777">
        <w:trPr>
          <w:trHeight w:hRule="exact" w:val="511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F3DEF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20.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7DCF4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Дикорастущие и культурные растения Человек и природа.</w:t>
            </w:r>
          </w:p>
          <w:p w14:paraId="3E746278" w14:textId="77777777" w:rsidR="00306CD7" w:rsidRPr="00AD1B9B" w:rsidRDefault="00AD1B9B">
            <w:pPr>
              <w:autoSpaceDE w:val="0"/>
              <w:autoSpaceDN w:val="0"/>
              <w:spacing w:before="70" w:after="0" w:line="28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Растения ближайшего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окружения (узнавание, называние, краткое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описание). Лиственные и хвойные растения.</w:t>
            </w:r>
          </w:p>
          <w:p w14:paraId="11F269BE" w14:textId="77777777" w:rsidR="00306CD7" w:rsidRDefault="00AD1B9B">
            <w:pPr>
              <w:autoSpaceDE w:val="0"/>
              <w:autoSpaceDN w:val="0"/>
              <w:spacing w:before="68" w:after="0" w:line="286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Дикорастущие и культурные растения. Части растения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(называние, краткая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характеристика значения для жизни растения): корень,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стебель, лист, цветок, плод, семя.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Комнатные растения, правила содержания и ухода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F50D4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C8E55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D515C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70146" w14:textId="68A4805A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8C5E0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2DFA5461" w14:textId="77777777">
        <w:trPr>
          <w:trHeight w:hRule="exact" w:val="492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F3C6E" w14:textId="77777777" w:rsidR="00306CD7" w:rsidRDefault="00AD1B9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E2878" w14:textId="77777777" w:rsidR="00306CD7" w:rsidRPr="00AD1B9B" w:rsidRDefault="00AD1B9B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Комнатные растения Человек и природа. Растения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ближайшего окружения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(узнавание, называние,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краткое описание).</w:t>
            </w:r>
          </w:p>
          <w:p w14:paraId="40B35BA3" w14:textId="77777777" w:rsidR="00306CD7" w:rsidRDefault="00AD1B9B">
            <w:pPr>
              <w:autoSpaceDE w:val="0"/>
              <w:autoSpaceDN w:val="0"/>
              <w:spacing w:before="70" w:after="0" w:line="286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Лиственные и хвойные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растения. Дикорастущие и культурные растения. Части растения (называние, краткая характеристика значения для жизни растения): корень,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стебель, лист, цветок, плод, семя.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Комнатные растения, правила содержания и ухода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F401A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AEEA7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241E7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70E76" w14:textId="5A876E17" w:rsidR="00306CD7" w:rsidRDefault="00306CD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2B303" w14:textId="77777777" w:rsidR="00306CD7" w:rsidRDefault="00AD1B9B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7783E25B" w14:textId="77777777" w:rsidR="00306CD7" w:rsidRDefault="00306CD7">
      <w:pPr>
        <w:autoSpaceDE w:val="0"/>
        <w:autoSpaceDN w:val="0"/>
        <w:spacing w:after="0" w:line="14" w:lineRule="exact"/>
      </w:pPr>
    </w:p>
    <w:p w14:paraId="198FA416" w14:textId="77777777" w:rsidR="00306CD7" w:rsidRDefault="00306CD7">
      <w:pPr>
        <w:sectPr w:rsidR="00306CD7">
          <w:pgSz w:w="11900" w:h="16840"/>
          <w:pgMar w:top="284" w:right="556" w:bottom="5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3696B08A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076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568"/>
        <w:gridCol w:w="1559"/>
      </w:tblGrid>
      <w:tr w:rsidR="000F64E3" w14:paraId="3E7D7EBB" w14:textId="77777777" w:rsidTr="000F64E3">
        <w:trPr>
          <w:trHeight w:hRule="exact" w:val="511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F8216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E6BAB" w14:textId="77777777" w:rsidR="000F64E3" w:rsidRPr="00AD1B9B" w:rsidRDefault="000F64E3">
            <w:pPr>
              <w:autoSpaceDE w:val="0"/>
              <w:autoSpaceDN w:val="0"/>
              <w:spacing w:before="96" w:after="0" w:line="281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Почему нужно ухаживать за комнатными растениями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 и природа. Растения ближайшего окружения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(узнавание, называние,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краткое описание).</w:t>
            </w:r>
          </w:p>
          <w:p w14:paraId="35E56B9E" w14:textId="77777777" w:rsidR="000F64E3" w:rsidRDefault="000F64E3">
            <w:pPr>
              <w:autoSpaceDE w:val="0"/>
              <w:autoSpaceDN w:val="0"/>
              <w:spacing w:before="70" w:after="0" w:line="286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Лиственные и хвойные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растения. Дикорастущие и культурные растения. Части растения (называние, краткая характеристика значения для жизни растения): корень,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стебель, лист, цветок, плод, семя.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Комнатные растения, правила содержания и ухода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E66D6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C02CC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42AE5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216D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F0C74" w14:textId="5A395685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4B7A8E16" w14:textId="77777777" w:rsidTr="000F64E3">
        <w:trPr>
          <w:trHeight w:hRule="exact" w:val="511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39570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8CACB" w14:textId="77777777" w:rsidR="000F64E3" w:rsidRPr="00AD1B9B" w:rsidRDefault="000F64E3">
            <w:pPr>
              <w:autoSpaceDE w:val="0"/>
              <w:autoSpaceDN w:val="0"/>
              <w:spacing w:before="96" w:after="0" w:line="26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Редкие и исчезающие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растения Человек и природа.</w:t>
            </w:r>
          </w:p>
          <w:p w14:paraId="5DC8B72B" w14:textId="77777777" w:rsidR="000F64E3" w:rsidRPr="00AD1B9B" w:rsidRDefault="000F64E3">
            <w:pPr>
              <w:autoSpaceDE w:val="0"/>
              <w:autoSpaceDN w:val="0"/>
              <w:spacing w:before="70" w:after="0" w:line="28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Растения ближайшего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окружения (узнавание, называние, краткое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описание). Лиственные и хвойные растения.</w:t>
            </w:r>
          </w:p>
          <w:p w14:paraId="7827DC43" w14:textId="77777777" w:rsidR="000F64E3" w:rsidRDefault="000F64E3">
            <w:pPr>
              <w:autoSpaceDE w:val="0"/>
              <w:autoSpaceDN w:val="0"/>
              <w:spacing w:before="68" w:after="0" w:line="286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Дикорастущие и культурные растения. Части растения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(называние, краткая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характеристика значения для жизни растения): корень,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стебель, лист, цветок, плод, семя.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Комнатные растения, правила содержания и ухода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9E8E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8DBC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456C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7A7C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BB638" w14:textId="2D444F21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6BAD11AD" w14:textId="77777777" w:rsidTr="000F64E3">
        <w:trPr>
          <w:trHeight w:hRule="exact" w:val="280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9B2B1" w14:textId="77777777" w:rsidR="000F64E3" w:rsidRDefault="000F64E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8FBD5" w14:textId="77777777" w:rsidR="000F64E3" w:rsidRPr="00AD1B9B" w:rsidRDefault="000F64E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Жизнь животных Человек и природа. Разные группы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животных (звери, насекомые, птицы, рыбы и др.).</w:t>
            </w:r>
          </w:p>
          <w:p w14:paraId="1921D174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jc w:val="center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Домашние и дикие животные (различия в условиях жизни).</w:t>
            </w:r>
          </w:p>
          <w:p w14:paraId="416D1606" w14:textId="77777777" w:rsidR="000F64E3" w:rsidRDefault="000F64E3">
            <w:pPr>
              <w:autoSpaceDE w:val="0"/>
              <w:autoSpaceDN w:val="0"/>
              <w:spacing w:before="6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Забота о домашних питомцах.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2B794" w14:textId="77777777" w:rsidR="000F64E3" w:rsidRDefault="000F64E3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9629C" w14:textId="77777777" w:rsidR="000F64E3" w:rsidRDefault="000F64E3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8DD34" w14:textId="77777777" w:rsidR="000F64E3" w:rsidRDefault="000F64E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A7AB" w14:textId="77777777" w:rsidR="000F64E3" w:rsidRDefault="000F64E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D1A0C" w14:textId="7E13A42F" w:rsidR="000F64E3" w:rsidRDefault="000F64E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1D160709" w14:textId="77777777" w:rsidTr="000F64E3">
        <w:trPr>
          <w:trHeight w:hRule="exact" w:val="248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C1973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93781" w14:textId="77777777" w:rsidR="000F64E3" w:rsidRPr="00AD1B9B" w:rsidRDefault="000F64E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Звери Человек и природа.</w:t>
            </w:r>
          </w:p>
          <w:p w14:paraId="62932AD3" w14:textId="77777777" w:rsidR="000F64E3" w:rsidRDefault="000F64E3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Разные группы животных (звери, насекомые, птицы, рыбы и др.). Домашние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дикие животные (различия в условиях жизни).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Забота о 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ECE1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6638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65F2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3A3E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28C1C" w14:textId="45C32A0E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7118974B" w14:textId="77777777" w:rsidR="00306CD7" w:rsidRDefault="00306CD7">
      <w:pPr>
        <w:autoSpaceDE w:val="0"/>
        <w:autoSpaceDN w:val="0"/>
        <w:spacing w:after="0" w:line="14" w:lineRule="exact"/>
      </w:pPr>
    </w:p>
    <w:p w14:paraId="57710CD5" w14:textId="77777777" w:rsidR="00306CD7" w:rsidRDefault="00306CD7">
      <w:pPr>
        <w:sectPr w:rsidR="00306CD7">
          <w:pgSz w:w="11900" w:h="16840"/>
          <w:pgMar w:top="284" w:right="556" w:bottom="35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2706397F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076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568"/>
        <w:gridCol w:w="1559"/>
      </w:tblGrid>
      <w:tr w:rsidR="000F64E3" w14:paraId="7FB300F1" w14:textId="77777777" w:rsidTr="000F64E3">
        <w:trPr>
          <w:trHeight w:hRule="exact" w:val="24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8891D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26.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0FE6A" w14:textId="77777777" w:rsidR="000F64E3" w:rsidRPr="00AD1B9B" w:rsidRDefault="000F64E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Птицы Человек и природа.</w:t>
            </w:r>
          </w:p>
          <w:p w14:paraId="10FD2365" w14:textId="77777777" w:rsidR="000F64E3" w:rsidRDefault="000F64E3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Разные группы животных (звери, насекомые, птицы, рыбы и др.). Домашние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дикие животные (различия в условиях жизни).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Забота о 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388F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A838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4F8C3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9054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A9F02" w14:textId="105AB08B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12C7BDE5" w14:textId="77777777" w:rsidTr="000F64E3">
        <w:trPr>
          <w:trHeight w:hRule="exact" w:val="24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80900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27.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E0AC2" w14:textId="77777777" w:rsidR="000F64E3" w:rsidRPr="00AD1B9B" w:rsidRDefault="000F64E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Рыбы Человек и природа.</w:t>
            </w:r>
          </w:p>
          <w:p w14:paraId="6EAF926F" w14:textId="77777777" w:rsidR="000F64E3" w:rsidRDefault="000F64E3">
            <w:pPr>
              <w:autoSpaceDE w:val="0"/>
              <w:autoSpaceDN w:val="0"/>
              <w:spacing w:before="70" w:after="0" w:line="281" w:lineRule="auto"/>
              <w:ind w:left="72" w:right="144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Разные группы животных (звери, насекомые, птицы, рыбы и др.). Домашние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дикие животные (различия в условиях жизни).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Забота о 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1A3FC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CD78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56634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02D8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8E221" w14:textId="0F34931A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54AABF4C" w14:textId="77777777" w:rsidTr="000F64E3">
        <w:trPr>
          <w:trHeight w:hRule="exact" w:val="24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CAC9F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28.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70C9B" w14:textId="77777777" w:rsidR="000F64E3" w:rsidRPr="00AD1B9B" w:rsidRDefault="000F64E3">
            <w:pPr>
              <w:autoSpaceDE w:val="0"/>
              <w:autoSpaceDN w:val="0"/>
              <w:spacing w:before="96" w:after="0" w:line="278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Насекомые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Разные группы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животных (звери, насекомые, птицы, рыбы и др.).</w:t>
            </w:r>
          </w:p>
          <w:p w14:paraId="5F7B5CAA" w14:textId="77777777" w:rsidR="000F64E3" w:rsidRDefault="000F64E3">
            <w:pPr>
              <w:autoSpaceDE w:val="0"/>
              <w:autoSpaceDN w:val="0"/>
              <w:spacing w:before="68" w:after="0" w:line="271" w:lineRule="auto"/>
              <w:ind w:left="72" w:right="112"/>
              <w:jc w:val="both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Домашние и дикие животные (различия в условиях жизни).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Забота о 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ED51B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21D23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4A7A1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5334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6BC83" w14:textId="5506045D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78BF309A" w14:textId="77777777" w:rsidTr="000F64E3">
        <w:trPr>
          <w:trHeight w:hRule="exact" w:val="247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9B6B4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29.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2E70B" w14:textId="77777777" w:rsidR="000F64E3" w:rsidRPr="00AD1B9B" w:rsidRDefault="000F64E3">
            <w:pPr>
              <w:autoSpaceDE w:val="0"/>
              <w:autoSpaceDN w:val="0"/>
              <w:spacing w:before="96" w:after="0" w:line="278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Насекомые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Разные группы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животных (звери, насекомые, птицы, рыбы и др.).</w:t>
            </w:r>
          </w:p>
          <w:p w14:paraId="024647B3" w14:textId="77777777" w:rsidR="000F64E3" w:rsidRDefault="000F64E3">
            <w:pPr>
              <w:autoSpaceDE w:val="0"/>
              <w:autoSpaceDN w:val="0"/>
              <w:spacing w:before="68" w:after="0" w:line="271" w:lineRule="auto"/>
              <w:ind w:left="72" w:right="112"/>
              <w:jc w:val="both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Домашние и дикие животные (различия в условиях жизни).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Забота о 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94211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86E2D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7A9A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3003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42E40" w14:textId="1F9ECF8E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09FA3C9D" w14:textId="77777777" w:rsidTr="000F64E3">
        <w:trPr>
          <w:trHeight w:hRule="exact" w:val="280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87E9A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30.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DC120" w14:textId="77777777" w:rsidR="000F64E3" w:rsidRPr="00AD1B9B" w:rsidRDefault="000F64E3">
            <w:pPr>
              <w:autoSpaceDE w:val="0"/>
              <w:autoSpaceDN w:val="0"/>
              <w:spacing w:before="96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Дикие и домашние животные Человек и природа. Разные группы животных (звери,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насекомые, птицы, рыбы и др.). Домашние и дикие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животные (различия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условиях жизни). Забота 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6A0AB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EBB3A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18AB1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4898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4D131" w14:textId="0577AA20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7F490EB6" w14:textId="77777777" w:rsidTr="000F64E3">
        <w:trPr>
          <w:trHeight w:hRule="exact" w:val="298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41798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A03C7" w14:textId="77777777" w:rsidR="000F64E3" w:rsidRPr="00AD1B9B" w:rsidRDefault="000F64E3">
            <w:pPr>
              <w:autoSpaceDE w:val="0"/>
              <w:autoSpaceDN w:val="0"/>
              <w:spacing w:before="96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Почему домашние животные нуждаются в заботе Человек и природа. Разные группы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животных (звери, насекомые, птицы, рыбы и др.).</w:t>
            </w:r>
          </w:p>
          <w:p w14:paraId="76AFAFCC" w14:textId="77777777" w:rsidR="000F64E3" w:rsidRDefault="000F64E3">
            <w:pPr>
              <w:autoSpaceDE w:val="0"/>
              <w:autoSpaceDN w:val="0"/>
              <w:spacing w:before="68" w:after="0" w:line="271" w:lineRule="auto"/>
              <w:ind w:left="72" w:right="112"/>
              <w:jc w:val="both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Домашние и дикие животные (различия в условиях жизни).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Забота о 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82264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C24C7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BC6F4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395B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D259F" w14:textId="03DBC730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30C66709" w14:textId="77777777" w:rsidR="00306CD7" w:rsidRDefault="00306CD7">
      <w:pPr>
        <w:autoSpaceDE w:val="0"/>
        <w:autoSpaceDN w:val="0"/>
        <w:spacing w:after="0" w:line="14" w:lineRule="exact"/>
      </w:pPr>
    </w:p>
    <w:p w14:paraId="466B951E" w14:textId="77777777" w:rsidR="00306CD7" w:rsidRDefault="00306CD7">
      <w:pPr>
        <w:sectPr w:rsidR="00306CD7">
          <w:pgSz w:w="11900" w:h="16840"/>
          <w:pgMar w:top="284" w:right="556" w:bottom="288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2844795D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85"/>
        <w:gridCol w:w="1701"/>
      </w:tblGrid>
      <w:tr w:rsidR="000F64E3" w14:paraId="61B1AF49" w14:textId="77777777" w:rsidTr="000F64E3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0B9FA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B99D0" w14:textId="77777777" w:rsidR="000F64E3" w:rsidRPr="00AD1B9B" w:rsidRDefault="000F64E3">
            <w:pPr>
              <w:autoSpaceDE w:val="0"/>
              <w:autoSpaceDN w:val="0"/>
              <w:spacing w:before="96" w:after="0" w:line="283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Признаки зимы.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40E8B347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3A328828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3F9E2672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3135BAEE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11C4B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74F4C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9FFBB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686F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09FDD" w14:textId="2704AB2B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0885B9C6" w14:textId="77777777" w:rsidTr="000F64E3">
        <w:trPr>
          <w:trHeight w:hRule="exact" w:val="2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E60BA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1BE46" w14:textId="77777777" w:rsidR="000F64E3" w:rsidRPr="00AD1B9B" w:rsidRDefault="000F64E3">
            <w:pPr>
              <w:autoSpaceDE w:val="0"/>
              <w:autoSpaceDN w:val="0"/>
              <w:spacing w:before="96" w:after="0" w:line="286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Помощь птицам зимой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 и природа. Разные группы животных (звери, насекомые, птицы, рыбы и др.). Домашние и дикие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животные (различия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условиях жизни). Забота о домашних питомцах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D6343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5E77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DB02C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168D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3D4C1" w14:textId="77DE6607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0D348340" w14:textId="77777777" w:rsidR="00306CD7" w:rsidRDefault="00306CD7">
      <w:pPr>
        <w:autoSpaceDE w:val="0"/>
        <w:autoSpaceDN w:val="0"/>
        <w:spacing w:after="0" w:line="14" w:lineRule="exact"/>
      </w:pPr>
    </w:p>
    <w:p w14:paraId="329BE912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22492192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104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798"/>
        <w:gridCol w:w="1613"/>
      </w:tblGrid>
      <w:tr w:rsidR="000F64E3" w14:paraId="1272497D" w14:textId="77777777" w:rsidTr="000F64E3">
        <w:trPr>
          <w:trHeight w:hRule="exact" w:val="809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99A332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6A81B" w14:textId="77777777" w:rsidR="000F64E3" w:rsidRPr="00AD1B9B" w:rsidRDefault="000F64E3">
            <w:pPr>
              <w:autoSpaceDE w:val="0"/>
              <w:autoSpaceDN w:val="0"/>
              <w:spacing w:before="96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Редкие и исчезающие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животные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Разные группы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животных (звери, насекомые, птицы, рыбы и др.).</w:t>
            </w:r>
          </w:p>
          <w:p w14:paraId="373BDFB6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jc w:val="center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Домашние и дикие животные (различия в условиях жизни).</w:t>
            </w:r>
          </w:p>
          <w:p w14:paraId="0F022309" w14:textId="77777777" w:rsidR="000F64E3" w:rsidRPr="00AD1B9B" w:rsidRDefault="000F64E3">
            <w:pPr>
              <w:autoSpaceDE w:val="0"/>
              <w:autoSpaceDN w:val="0"/>
              <w:spacing w:before="68" w:after="0" w:line="283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Забота о домашних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питомцах.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6006C28B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7E624A20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1BC2A297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14E4432A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1609A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3AC38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2A3A1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8D3E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3EDAF" w14:textId="527ABB5C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5047C1B3" w14:textId="77777777" w:rsidTr="000F64E3">
        <w:trPr>
          <w:trHeight w:hRule="exact" w:val="313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9FE13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50B8C" w14:textId="77777777" w:rsidR="000F64E3" w:rsidRPr="00AD1B9B" w:rsidRDefault="000F64E3">
            <w:pPr>
              <w:autoSpaceDE w:val="0"/>
              <w:autoSpaceDN w:val="0"/>
              <w:spacing w:before="96" w:after="0" w:line="271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Твой дом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общество. Моя семья в прошлом и настоящем.</w:t>
            </w:r>
          </w:p>
          <w:p w14:paraId="6668E23C" w14:textId="77777777" w:rsidR="000F64E3" w:rsidRPr="00AD1B9B" w:rsidRDefault="000F64E3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Имена и фамилии членов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семьи, их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профессии.Взаимоотношения и взаимопо- мощь в семье.</w:t>
            </w:r>
          </w:p>
          <w:p w14:paraId="60BBF2AF" w14:textId="77777777" w:rsidR="000F64E3" w:rsidRPr="00AD1B9B" w:rsidRDefault="000F64E3">
            <w:pPr>
              <w:autoSpaceDE w:val="0"/>
              <w:autoSpaceDN w:val="0"/>
              <w:spacing w:before="68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Совместный труд и отдых.</w:t>
            </w:r>
          </w:p>
          <w:p w14:paraId="255A0A14" w14:textId="77777777" w:rsidR="000F64E3" w:rsidRPr="00AD1B9B" w:rsidRDefault="000F64E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Домашний адрес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16754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5AEA0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8F0F0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F005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39353" w14:textId="4AA15A24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0164AFD4" w14:textId="77777777" w:rsidTr="000F64E3">
        <w:trPr>
          <w:trHeight w:hRule="exact" w:val="311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ED541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36.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807A9" w14:textId="77777777" w:rsidR="000F64E3" w:rsidRPr="00AD1B9B" w:rsidRDefault="000F64E3">
            <w:pPr>
              <w:autoSpaceDE w:val="0"/>
              <w:autoSpaceDN w:val="0"/>
              <w:spacing w:before="96" w:after="0" w:line="271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Твоя семья Человек и общество. Моя семья в прошлом и настоящем.</w:t>
            </w:r>
          </w:p>
          <w:p w14:paraId="6F3AD1B5" w14:textId="77777777" w:rsidR="000F64E3" w:rsidRPr="00AD1B9B" w:rsidRDefault="000F64E3">
            <w:pPr>
              <w:autoSpaceDE w:val="0"/>
              <w:autoSpaceDN w:val="0"/>
              <w:spacing w:before="68" w:after="0" w:line="278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Имена и фамилии членов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семьи, их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профессии.Взаимоотношения и взаимопо- мощь в семье.</w:t>
            </w:r>
          </w:p>
          <w:p w14:paraId="3E8BFB80" w14:textId="77777777" w:rsidR="000F64E3" w:rsidRPr="00AD1B9B" w:rsidRDefault="000F64E3">
            <w:pPr>
              <w:autoSpaceDE w:val="0"/>
              <w:autoSpaceDN w:val="0"/>
              <w:spacing w:before="68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Совместный труд и отдых.</w:t>
            </w:r>
          </w:p>
          <w:p w14:paraId="1B3C22F6" w14:textId="77777777" w:rsidR="000F64E3" w:rsidRPr="00AD1B9B" w:rsidRDefault="000F64E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Домашний адрес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5F974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FB8EB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61139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3DB3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47C3" w14:textId="0403BA99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0EB9FD09" w14:textId="77777777" w:rsidR="00306CD7" w:rsidRDefault="00306CD7">
      <w:pPr>
        <w:autoSpaceDE w:val="0"/>
        <w:autoSpaceDN w:val="0"/>
        <w:spacing w:after="0" w:line="14" w:lineRule="exact"/>
      </w:pPr>
    </w:p>
    <w:p w14:paraId="102D0268" w14:textId="77777777" w:rsidR="00306CD7" w:rsidRDefault="00306CD7">
      <w:pPr>
        <w:sectPr w:rsidR="00306CD7">
          <w:pgSz w:w="11900" w:h="16840"/>
          <w:pgMar w:top="284" w:right="556" w:bottom="95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29C202B7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104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426"/>
        <w:gridCol w:w="1985"/>
      </w:tblGrid>
      <w:tr w:rsidR="000F64E3" w14:paraId="51335461" w14:textId="77777777" w:rsidTr="000F64E3">
        <w:trPr>
          <w:trHeight w:hRule="exact" w:val="313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EF597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37.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05601" w14:textId="77777777" w:rsidR="000F64E3" w:rsidRPr="00AD1B9B" w:rsidRDefault="000F64E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Все профессии важны!</w:t>
            </w:r>
          </w:p>
          <w:p w14:paraId="49004E63" w14:textId="77777777" w:rsidR="000F64E3" w:rsidRPr="00AD1B9B" w:rsidRDefault="000F64E3">
            <w:pPr>
              <w:autoSpaceDE w:val="0"/>
              <w:autoSpaceDN w:val="0"/>
              <w:spacing w:before="70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 и общество. Моя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семья в прошлом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настоящем. Имена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фамилии членов семьи, их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профессии.Взаимоотношения и взаимопо- мощь в семье.</w:t>
            </w:r>
          </w:p>
          <w:p w14:paraId="2BCC06B4" w14:textId="77777777" w:rsidR="000F64E3" w:rsidRPr="00AD1B9B" w:rsidRDefault="000F64E3">
            <w:pPr>
              <w:autoSpaceDE w:val="0"/>
              <w:autoSpaceDN w:val="0"/>
              <w:spacing w:before="68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Совместный труд и отдых.</w:t>
            </w:r>
          </w:p>
          <w:p w14:paraId="4D29FFF5" w14:textId="77777777" w:rsidR="000F64E3" w:rsidRPr="00AD1B9B" w:rsidRDefault="000F64E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Домашний адрес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D284D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00B0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5064E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AF49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5FB38" w14:textId="651D6377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73839CAE" w14:textId="77777777" w:rsidTr="000F64E3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9008E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38.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70FF7" w14:textId="77777777" w:rsidR="000F64E3" w:rsidRPr="00AD1B9B" w:rsidRDefault="000F64E3">
            <w:pPr>
              <w:autoSpaceDE w:val="0"/>
              <w:autoSpaceDN w:val="0"/>
              <w:spacing w:before="96" w:after="0" w:line="283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Вода в доме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078C6268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2FA7E3EF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56E00B7C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6C256EB5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50DB6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BF7FB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50B37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1B8F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6FE38" w14:textId="77BA624D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0CE8A403" w14:textId="77777777" w:rsidTr="000F64E3">
        <w:trPr>
          <w:trHeight w:hRule="exact" w:val="213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EC676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39.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04B1A" w14:textId="77777777" w:rsidR="000F64E3" w:rsidRPr="00AD1B9B" w:rsidRDefault="000F64E3">
            <w:pPr>
              <w:autoSpaceDE w:val="0"/>
              <w:autoSpaceDN w:val="0"/>
              <w:spacing w:before="96" w:after="0" w:line="26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Электричество в доме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безопасной жизни.</w:t>
            </w:r>
          </w:p>
          <w:p w14:paraId="343DDAB2" w14:textId="77777777" w:rsidR="000F64E3" w:rsidRPr="00AD1B9B" w:rsidRDefault="000F64E3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Правила безопасности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быту: пользование бытовыми электроприборами, газовыми плитами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BA59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D9F21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E6AB7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9BC7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DD607" w14:textId="4FE012E4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614E5911" w14:textId="77777777" w:rsidTr="000F64E3">
        <w:trPr>
          <w:trHeight w:hRule="exact" w:val="278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8B5EB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40.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7E65E" w14:textId="77777777" w:rsidR="000F64E3" w:rsidRPr="00AD1B9B" w:rsidRDefault="000F64E3">
            <w:pPr>
              <w:autoSpaceDE w:val="0"/>
              <w:autoSpaceDN w:val="0"/>
              <w:spacing w:before="96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Компьютер в твоей жизни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Правила безопасной жизни. Безопасность в сети Интернет (электронный дневник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элек- тронные ресурсы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школы) в усло- виях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контролируемого доступа в Интернет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D7080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1BBDD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0CD33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3301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186D5" w14:textId="0A02112A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15BBCA27" w14:textId="77777777" w:rsidR="00306CD7" w:rsidRDefault="00306CD7">
      <w:pPr>
        <w:autoSpaceDE w:val="0"/>
        <w:autoSpaceDN w:val="0"/>
        <w:spacing w:after="0" w:line="14" w:lineRule="exact"/>
      </w:pPr>
    </w:p>
    <w:p w14:paraId="60470000" w14:textId="77777777" w:rsidR="00306CD7" w:rsidRDefault="00306CD7">
      <w:pPr>
        <w:sectPr w:rsidR="00306CD7">
          <w:pgSz w:w="11900" w:h="16840"/>
          <w:pgMar w:top="284" w:right="556" w:bottom="1202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ED7E4EE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090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426"/>
        <w:gridCol w:w="1843"/>
      </w:tblGrid>
      <w:tr w:rsidR="000F64E3" w14:paraId="2CB0FAE9" w14:textId="77777777" w:rsidTr="000F64E3">
        <w:trPr>
          <w:trHeight w:hRule="exact" w:val="21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64BA3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08980" w14:textId="77777777" w:rsidR="000F64E3" w:rsidRPr="00AD1B9B" w:rsidRDefault="000F64E3">
            <w:pPr>
              <w:autoSpaceDE w:val="0"/>
              <w:autoSpaceDN w:val="0"/>
              <w:spacing w:before="96" w:after="0" w:line="262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безопасности в доме Правила безопасной жизни.</w:t>
            </w:r>
          </w:p>
          <w:p w14:paraId="1AE7D2D0" w14:textId="77777777" w:rsidR="000F64E3" w:rsidRPr="00AD1B9B" w:rsidRDefault="000F64E3">
            <w:pPr>
              <w:autoSpaceDE w:val="0"/>
              <w:autoSpaceDN w:val="0"/>
              <w:spacing w:before="68" w:after="0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Правила безопасности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быту: пользование бытовыми электроприборами, газовыми плитами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F2AD6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B3333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8151A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4F08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EE697" w14:textId="19B74859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40B47871" w14:textId="77777777" w:rsidTr="000F64E3">
        <w:trPr>
          <w:trHeight w:hRule="exact" w:val="313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67E22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1AEC0" w14:textId="77777777" w:rsidR="000F64E3" w:rsidRPr="00AD1B9B" w:rsidRDefault="000F64E3">
            <w:pPr>
              <w:autoSpaceDE w:val="0"/>
              <w:autoSpaceDN w:val="0"/>
              <w:spacing w:before="96" w:after="0" w:line="271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Кто нас защищает Человек и общество. Моя семья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прошлом и настоящем.</w:t>
            </w:r>
          </w:p>
          <w:p w14:paraId="2849D1C5" w14:textId="77777777" w:rsidR="000F64E3" w:rsidRPr="00AD1B9B" w:rsidRDefault="000F64E3">
            <w:pPr>
              <w:autoSpaceDE w:val="0"/>
              <w:autoSpaceDN w:val="0"/>
              <w:spacing w:before="68" w:after="0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Имена и фамилии членов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семьи, их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профессии.Взаимоотношения и взаимопо- мощь в семье.</w:t>
            </w:r>
          </w:p>
          <w:p w14:paraId="33013A20" w14:textId="77777777" w:rsidR="000F64E3" w:rsidRPr="00AD1B9B" w:rsidRDefault="000F64E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Совместный труд и отдых.</w:t>
            </w:r>
          </w:p>
          <w:p w14:paraId="511FA302" w14:textId="77777777" w:rsidR="000F64E3" w:rsidRPr="00AD1B9B" w:rsidRDefault="000F64E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Домашний адрес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D6535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08829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D44191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CCC3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8D8DC" w14:textId="0E67B170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61DEA65B" w14:textId="77777777" w:rsidTr="000F64E3">
        <w:trPr>
          <w:trHeight w:hRule="exact" w:val="577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D5F17" w14:textId="77777777" w:rsidR="000F64E3" w:rsidRDefault="000F64E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5DF9A" w14:textId="77777777" w:rsidR="000F64E3" w:rsidRPr="00AD1B9B" w:rsidRDefault="000F64E3">
            <w:pPr>
              <w:autoSpaceDE w:val="0"/>
              <w:autoSpaceDN w:val="0"/>
              <w:spacing w:before="98" w:after="0" w:line="283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Признаки весны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46500683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0716BB44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0E1AD3DB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363E3C38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90B03" w14:textId="77777777" w:rsidR="000F64E3" w:rsidRDefault="000F64E3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81D52" w14:textId="77777777" w:rsidR="000F64E3" w:rsidRDefault="000F64E3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9CB92" w14:textId="77777777" w:rsidR="000F64E3" w:rsidRDefault="000F64E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5B9A" w14:textId="77777777" w:rsidR="000F64E3" w:rsidRDefault="000F64E3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7C935" w14:textId="41D21BB9" w:rsidR="000F64E3" w:rsidRDefault="000F64E3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3EC9AE06" w14:textId="77777777" w:rsidTr="000F64E3">
        <w:trPr>
          <w:trHeight w:hRule="exact" w:val="334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0E26D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B429D" w14:textId="77777777" w:rsidR="000F64E3" w:rsidRPr="00AD1B9B" w:rsidRDefault="000F64E3">
            <w:pPr>
              <w:autoSpaceDE w:val="0"/>
              <w:autoSpaceDN w:val="0"/>
              <w:spacing w:before="96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 Весенний праздник - 8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Марта Человек и общество.</w:t>
            </w:r>
          </w:p>
          <w:p w14:paraId="48D78B21" w14:textId="77777777" w:rsidR="000F64E3" w:rsidRPr="00AD1B9B" w:rsidRDefault="000F64E3">
            <w:pPr>
              <w:autoSpaceDE w:val="0"/>
              <w:autoSpaceDN w:val="0"/>
              <w:spacing w:before="68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Моя семья в прошлом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настоящем. Имена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фамилии членов семьи, их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профессии.Взаимоотношения и взаимопо- мощь в семье.</w:t>
            </w:r>
          </w:p>
          <w:p w14:paraId="100141D7" w14:textId="77777777" w:rsidR="000F64E3" w:rsidRPr="00AD1B9B" w:rsidRDefault="000F64E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Совместный труд и отдых.</w:t>
            </w:r>
          </w:p>
          <w:p w14:paraId="1B478836" w14:textId="77777777" w:rsidR="000F64E3" w:rsidRPr="00AD1B9B" w:rsidRDefault="000F64E3">
            <w:pPr>
              <w:autoSpaceDE w:val="0"/>
              <w:autoSpaceDN w:val="0"/>
              <w:spacing w:before="68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Домашний адрес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12E73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FB969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8BD7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D1B3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98469" w14:textId="6E8D0327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5A25FC03" w14:textId="77777777" w:rsidR="00306CD7" w:rsidRDefault="00306CD7">
      <w:pPr>
        <w:autoSpaceDE w:val="0"/>
        <w:autoSpaceDN w:val="0"/>
        <w:spacing w:after="0" w:line="14" w:lineRule="exact"/>
      </w:pPr>
    </w:p>
    <w:p w14:paraId="7E41E524" w14:textId="77777777" w:rsidR="00306CD7" w:rsidRDefault="00306CD7">
      <w:pPr>
        <w:sectPr w:rsidR="00306CD7">
          <w:pgSz w:w="11900" w:h="16840"/>
          <w:pgMar w:top="284" w:right="556" w:bottom="92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41007F0E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104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798"/>
        <w:gridCol w:w="1613"/>
      </w:tblGrid>
      <w:tr w:rsidR="000F64E3" w14:paraId="4DA3C749" w14:textId="77777777" w:rsidTr="000F64E3">
        <w:trPr>
          <w:trHeight w:hRule="exact" w:val="611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701FE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4592B" w14:textId="77777777" w:rsidR="000F64E3" w:rsidRPr="00AD1B9B" w:rsidRDefault="000F64E3">
            <w:pPr>
              <w:autoSpaceDE w:val="0"/>
              <w:autoSpaceDN w:val="0"/>
              <w:spacing w:before="96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Наблюдаем за небом (звезды, созвездия, Луна, Солнце)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 и природа. Природа и 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отношение к предметам,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вещам, уход за ними.</w:t>
            </w:r>
          </w:p>
          <w:p w14:paraId="3DCDB60A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17CD7B4C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40FFC809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2FA9C84E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6134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F6F4E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DC041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88C2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8C469" w14:textId="240754D7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453E33E6" w14:textId="77777777" w:rsidTr="000F64E3">
        <w:trPr>
          <w:trHeight w:hRule="exact" w:val="542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11EE0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46.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A4BAB" w14:textId="77777777" w:rsidR="000F64E3" w:rsidRPr="00AD1B9B" w:rsidRDefault="000F64E3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Солнце Человек и природа.</w:t>
            </w:r>
          </w:p>
          <w:p w14:paraId="2425C639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right="720"/>
              <w:jc w:val="center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Природа и предметы, созданные человеком.</w:t>
            </w:r>
          </w:p>
          <w:p w14:paraId="58325026" w14:textId="77777777" w:rsidR="000F64E3" w:rsidRPr="00AD1B9B" w:rsidRDefault="000F64E3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Природные материалы.</w:t>
            </w:r>
          </w:p>
          <w:p w14:paraId="1D399AAC" w14:textId="77777777" w:rsidR="000F64E3" w:rsidRPr="00AD1B9B" w:rsidRDefault="000F64E3">
            <w:pPr>
              <w:autoSpaceDE w:val="0"/>
              <w:autoSpaceDN w:val="0"/>
              <w:spacing w:before="68" w:after="0" w:line="281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Бережное отношение к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предметам, вещам, уход за ними. Неживая и живая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природа. Погода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термометр. Наблюдение за погодой своего края.</w:t>
            </w:r>
          </w:p>
          <w:p w14:paraId="45EF7C4B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Сезонные изменения в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природе. Взаимосвязи между человеком и природой.</w:t>
            </w:r>
          </w:p>
          <w:p w14:paraId="0F8031D9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51B30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0D39C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2D2FA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251F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614F0" w14:textId="07E14D5A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7E59CA01" w14:textId="77777777" w:rsidR="00306CD7" w:rsidRDefault="00306CD7">
      <w:pPr>
        <w:autoSpaceDE w:val="0"/>
        <w:autoSpaceDN w:val="0"/>
        <w:spacing w:after="0" w:line="14" w:lineRule="exact"/>
      </w:pPr>
    </w:p>
    <w:p w14:paraId="55A78531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6AD9A52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076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568"/>
        <w:gridCol w:w="1559"/>
      </w:tblGrid>
      <w:tr w:rsidR="000F64E3" w14:paraId="2037DB6A" w14:textId="77777777" w:rsidTr="000F64E3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5F663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47.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9E918" w14:textId="77777777" w:rsidR="000F64E3" w:rsidRPr="00AD1B9B" w:rsidRDefault="000F64E3">
            <w:pPr>
              <w:autoSpaceDE w:val="0"/>
              <w:autoSpaceDN w:val="0"/>
              <w:spacing w:before="96" w:after="0" w:line="283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Земля и Луна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44FFE8E1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2895CB31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15A0ED45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59BB3B12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5F48E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3F5AD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4E50F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3B65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74B13" w14:textId="7EAB9B5D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2A30EFFC" w14:textId="77777777" w:rsidTr="000F64E3">
        <w:trPr>
          <w:trHeight w:hRule="exact" w:val="575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93E3D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48.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55DA3" w14:textId="77777777" w:rsidR="000F64E3" w:rsidRPr="00AD1B9B" w:rsidRDefault="000F64E3">
            <w:pPr>
              <w:autoSpaceDE w:val="0"/>
              <w:autoSpaceDN w:val="0"/>
              <w:spacing w:before="96" w:after="0" w:line="283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 исследует космос Человек и природа. Природа и 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отношение к предметам,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вещам, уход за ними.</w:t>
            </w:r>
          </w:p>
          <w:p w14:paraId="7CE607E2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1FC968DB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0CC867DD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7F4535A4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7C2CD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8ED72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9E004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CFA4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7E59F" w14:textId="3E1747DD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32736DB1" w14:textId="77777777" w:rsidR="00306CD7" w:rsidRDefault="00306CD7">
      <w:pPr>
        <w:autoSpaceDE w:val="0"/>
        <w:autoSpaceDN w:val="0"/>
        <w:spacing w:after="0" w:line="14" w:lineRule="exact"/>
      </w:pPr>
    </w:p>
    <w:p w14:paraId="1143DC4C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7366FD8A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1090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85"/>
        <w:gridCol w:w="1984"/>
      </w:tblGrid>
      <w:tr w:rsidR="000F64E3" w14:paraId="001ADBB4" w14:textId="77777777" w:rsidTr="000F64E3">
        <w:trPr>
          <w:trHeight w:hRule="exact" w:val="611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97E3C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49.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C9B3D" w14:textId="77777777" w:rsidR="000F64E3" w:rsidRPr="00AD1B9B" w:rsidRDefault="000F64E3">
            <w:pPr>
              <w:autoSpaceDE w:val="0"/>
              <w:autoSpaceDN w:val="0"/>
              <w:spacing w:before="96" w:after="0" w:line="286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12 апреля - День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космонавтики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30AC4C07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5CED6C5A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1B62A14C" w14:textId="77777777" w:rsidR="000F64E3" w:rsidRPr="00AD1B9B" w:rsidRDefault="000F64E3">
            <w:pPr>
              <w:autoSpaceDE w:val="0"/>
              <w:autoSpaceDN w:val="0"/>
              <w:spacing w:before="68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31D2A9F7" w14:textId="77777777" w:rsidR="000F64E3" w:rsidRPr="00AD1B9B" w:rsidRDefault="000F64E3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F3BE6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9D839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8CB50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7A08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DEFF1" w14:textId="4B977190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0F64E3" w14:paraId="665FA478" w14:textId="77777777" w:rsidTr="000F64E3">
        <w:trPr>
          <w:trHeight w:hRule="exact" w:val="57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B3221" w14:textId="77777777" w:rsidR="000F64E3" w:rsidRDefault="000F64E3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50.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ED623" w14:textId="77777777" w:rsidR="000F64E3" w:rsidRPr="00AD1B9B" w:rsidRDefault="000F64E3">
            <w:pPr>
              <w:autoSpaceDE w:val="0"/>
              <w:autoSpaceDN w:val="0"/>
              <w:spacing w:before="96" w:after="0" w:line="283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Бережем Землю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3F19BCC7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596C03BF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1FD88DFB" w14:textId="77777777" w:rsidR="000F64E3" w:rsidRPr="00AD1B9B" w:rsidRDefault="000F64E3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51CB969F" w14:textId="77777777" w:rsidR="000F64E3" w:rsidRPr="00AD1B9B" w:rsidRDefault="000F64E3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E33B2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1F6A6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026FC" w14:textId="77777777" w:rsidR="000F64E3" w:rsidRDefault="000F64E3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D522" w14:textId="77777777" w:rsidR="000F64E3" w:rsidRDefault="000F64E3">
            <w:pPr>
              <w:autoSpaceDE w:val="0"/>
              <w:autoSpaceDN w:val="0"/>
              <w:spacing w:before="96" w:after="0" w:line="230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BB946" w14:textId="0A123AC9" w:rsidR="000F64E3" w:rsidRDefault="000F64E3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7E357B1D" w14:textId="77777777" w:rsidR="00306CD7" w:rsidRDefault="00306CD7">
      <w:pPr>
        <w:autoSpaceDE w:val="0"/>
        <w:autoSpaceDN w:val="0"/>
        <w:spacing w:after="0" w:line="14" w:lineRule="exact"/>
      </w:pPr>
    </w:p>
    <w:p w14:paraId="64C0FA79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5A55E65F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07F20B99" w14:textId="77777777">
        <w:trPr>
          <w:trHeight w:hRule="exact" w:val="611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3B25D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E6A2E" w14:textId="77777777" w:rsidR="00306CD7" w:rsidRPr="00AD1B9B" w:rsidRDefault="00AD1B9B">
            <w:pPr>
              <w:autoSpaceDE w:val="0"/>
              <w:autoSpaceDN w:val="0"/>
              <w:spacing w:before="96" w:after="0" w:line="286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Как меняется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окружающий мир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отношение к предметам,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вещам, уход за ними.</w:t>
            </w:r>
          </w:p>
          <w:p w14:paraId="0B8C6318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23C25747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719B042D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62FC13D4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191F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A9F48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D571C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3B1BA" w14:textId="6EE6EE02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5FD44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304DE1C2" w14:textId="77777777">
        <w:trPr>
          <w:trHeight w:hRule="exact" w:val="21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3A3A7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A2AE9" w14:textId="77777777" w:rsidR="00306CD7" w:rsidRPr="00AD1B9B" w:rsidRDefault="00AD1B9B">
            <w:pPr>
              <w:autoSpaceDE w:val="0"/>
              <w:autoSpaceDN w:val="0"/>
              <w:spacing w:before="96" w:after="0" w:line="283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Как ты воспринимаешь мир Правила безопасной жизни. Необходимость соблюдения режима дня, правил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здорового питания и личной гигиены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D268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CDD5F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5396F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952CF" w14:textId="2C45C434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A8FDC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60388EC8" w14:textId="77777777">
        <w:trPr>
          <w:trHeight w:hRule="exact" w:val="423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AAC77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714AA" w14:textId="77777777" w:rsidR="00306CD7" w:rsidRPr="00AD1B9B" w:rsidRDefault="00AD1B9B">
            <w:pPr>
              <w:autoSpaceDE w:val="0"/>
              <w:autoSpaceDN w:val="0"/>
              <w:spacing w:before="96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Твое настроение Человек и общество. Россия. Москва —столица России. Народы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России.Первоначальные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сведения о родном крае.</w:t>
            </w:r>
          </w:p>
          <w:p w14:paraId="5680A9E1" w14:textId="77777777" w:rsidR="00306CD7" w:rsidRDefault="00AD1B9B">
            <w:pPr>
              <w:autoSpaceDE w:val="0"/>
              <w:autoSpaceDN w:val="0"/>
              <w:spacing w:before="68" w:after="0" w:line="283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региона. Культурные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объекты родного края. Труд людей. Ценность и красота рукотворного мира.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Правила поведения в социуме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1FAC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E5631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3D94F5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837D8" w14:textId="0B84D3F0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34630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5F6AF0C9" w14:textId="77777777">
        <w:trPr>
          <w:trHeight w:hRule="exact" w:val="212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A6558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EE73E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115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Твое тело Правила безопасной жизни.</w:t>
            </w:r>
          </w:p>
          <w:p w14:paraId="5219FC2E" w14:textId="77777777" w:rsidR="00306CD7" w:rsidRPr="00AD1B9B" w:rsidRDefault="00AD1B9B">
            <w:pPr>
              <w:autoSpaceDE w:val="0"/>
              <w:autoSpaceDN w:val="0"/>
              <w:spacing w:before="68" w:after="0" w:line="278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Необходимость соблюдения режима дня, правил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здорового питания и личной гигиены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C5590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B61E3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6FC83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1E629" w14:textId="01C357E3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7920E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24A436B9" w14:textId="77777777" w:rsidR="00306CD7" w:rsidRDefault="00306CD7">
      <w:pPr>
        <w:autoSpaceDE w:val="0"/>
        <w:autoSpaceDN w:val="0"/>
        <w:spacing w:after="0" w:line="14" w:lineRule="exact"/>
      </w:pPr>
    </w:p>
    <w:p w14:paraId="4AD419AB" w14:textId="77777777" w:rsidR="00306CD7" w:rsidRDefault="00306CD7">
      <w:pPr>
        <w:sectPr w:rsidR="00306CD7">
          <w:pgSz w:w="11900" w:h="16840"/>
          <w:pgMar w:top="284" w:right="556" w:bottom="82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45E99361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117C3349" w14:textId="77777777">
        <w:trPr>
          <w:trHeight w:hRule="exact" w:val="18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7DD69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5D193" w14:textId="77777777" w:rsidR="00306CD7" w:rsidRPr="00AD1B9B" w:rsidRDefault="00AD1B9B">
            <w:pPr>
              <w:autoSpaceDE w:val="0"/>
              <w:autoSpaceDN w:val="0"/>
              <w:spacing w:before="96" w:after="0" w:line="281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Чем полезны овощи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фрукты Необходимость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соблюдения режима дня,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 здорового питания и личной гигиены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5B25E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8A24F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76239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02761" w14:textId="3E0F4DB2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3AC0C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553C6BF9" w14:textId="77777777">
        <w:trPr>
          <w:trHeight w:hRule="exact" w:val="214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832B6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56.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E5CFC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86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Твоя одежда Правила безопасной жизни.</w:t>
            </w:r>
          </w:p>
          <w:p w14:paraId="2C522CD4" w14:textId="77777777" w:rsidR="00306CD7" w:rsidRPr="00AD1B9B" w:rsidRDefault="00AD1B9B">
            <w:pPr>
              <w:autoSpaceDE w:val="0"/>
              <w:autoSpaceDN w:val="0"/>
              <w:spacing w:before="68" w:after="0" w:line="278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Необходимость соблюдения режима дня, правил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здорового питания и личной гигиены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E8F7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2A8E3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5F271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2BB0F" w14:textId="6C248247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EF867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0CBFB923" w14:textId="77777777">
        <w:trPr>
          <w:trHeight w:hRule="exact" w:val="213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7004F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57.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389CD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Твое здоровье Правила безопасной жизни.</w:t>
            </w:r>
          </w:p>
          <w:p w14:paraId="21EA52AB" w14:textId="77777777" w:rsidR="00306CD7" w:rsidRPr="00AD1B9B" w:rsidRDefault="00AD1B9B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Необходимость соблюдения режима дня, правил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здорового питания и личной гигиены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231C1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B857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C039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29E49" w14:textId="4FA6BBC1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F15AE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68B779FA" w14:textId="77777777">
        <w:trPr>
          <w:trHeight w:hRule="exact" w:val="412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E302F" w14:textId="77777777" w:rsidR="00306CD7" w:rsidRDefault="00AD1B9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58.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B44F4" w14:textId="77777777" w:rsidR="00306CD7" w:rsidRPr="00AD1B9B" w:rsidRDefault="00AD1B9B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Какие бывают музеи Человек и общество. Россия. Москва— столица России. Народы России.Первоначальные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сведения о родном крае.</w:t>
            </w:r>
          </w:p>
          <w:p w14:paraId="3291223A" w14:textId="77777777" w:rsidR="00306CD7" w:rsidRDefault="00AD1B9B">
            <w:pPr>
              <w:autoSpaceDE w:val="0"/>
              <w:autoSpaceDN w:val="0"/>
              <w:spacing w:before="70" w:after="0" w:line="283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региона. Культурные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объекты родного края. Труд людей. Ценность и красота рукотворного мира.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Правила поведения в социуме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ADFE5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BF8FB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B9624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BBE91" w14:textId="4A7DAC8F" w:rsidR="00306CD7" w:rsidRDefault="00306CD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A9232" w14:textId="77777777" w:rsidR="00306CD7" w:rsidRDefault="00AD1B9B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49A8B236" w14:textId="77777777">
        <w:trPr>
          <w:trHeight w:hRule="exact" w:val="466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F68A6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59.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E99AB" w14:textId="77777777" w:rsidR="00306CD7" w:rsidRPr="00AD1B9B" w:rsidRDefault="00AD1B9B">
            <w:pPr>
              <w:autoSpaceDE w:val="0"/>
              <w:autoSpaceDN w:val="0"/>
              <w:spacing w:before="96" w:after="0" w:line="271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Такие разные памятники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 и общество. Россия. Москва — столица России.</w:t>
            </w:r>
          </w:p>
          <w:p w14:paraId="188A2E82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Народы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России.Первоначальные сведения о родном крае.</w:t>
            </w:r>
          </w:p>
          <w:p w14:paraId="0826EE99" w14:textId="77777777" w:rsidR="00306CD7" w:rsidRDefault="00AD1B9B">
            <w:pPr>
              <w:autoSpaceDE w:val="0"/>
              <w:autoSpaceDN w:val="0"/>
              <w:spacing w:before="70" w:after="0" w:line="283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региона. Культурные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объекты родного края. Труд людей. Ценность и красота рукотворного мира.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Правила поведения в социуме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C0DFE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19BC4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1ADE3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87E5C" w14:textId="73620E18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45F4B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67C9A618" w14:textId="77777777" w:rsidR="00306CD7" w:rsidRDefault="00306CD7">
      <w:pPr>
        <w:autoSpaceDE w:val="0"/>
        <w:autoSpaceDN w:val="0"/>
        <w:spacing w:after="0" w:line="14" w:lineRule="exact"/>
      </w:pPr>
    </w:p>
    <w:p w14:paraId="3DF5D6D0" w14:textId="77777777" w:rsidR="00306CD7" w:rsidRDefault="00306CD7">
      <w:pPr>
        <w:sectPr w:rsidR="00306CD7">
          <w:pgSz w:w="11900" w:h="16840"/>
          <w:pgMar w:top="284" w:right="556" w:bottom="682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1B3EB937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14B14551" w14:textId="77777777">
        <w:trPr>
          <w:trHeight w:hRule="exact" w:val="445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429AD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60.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FC29D" w14:textId="77777777" w:rsidR="00306CD7" w:rsidRPr="00AD1B9B" w:rsidRDefault="00AD1B9B">
            <w:pPr>
              <w:autoSpaceDE w:val="0"/>
              <w:autoSpaceDN w:val="0"/>
              <w:spacing w:before="96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Твои земляки - герои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Отчизны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общество. Россия. Москва —столица России. Народы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России.Первоначальные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сведения о родном крае.</w:t>
            </w:r>
          </w:p>
          <w:p w14:paraId="0869E90A" w14:textId="77777777" w:rsidR="00306CD7" w:rsidRDefault="00AD1B9B">
            <w:pPr>
              <w:autoSpaceDE w:val="0"/>
              <w:autoSpaceDN w:val="0"/>
              <w:spacing w:before="70" w:after="0" w:line="283" w:lineRule="auto"/>
              <w:ind w:left="72"/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Название своего населённого пункта (города, села),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региона. Культурные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объекты родного края. Труд людей. Ценность и красота рукотворного мира. 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Правила поведения в социуме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DDC9A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4F416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4B84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F2050" w14:textId="3D8D3EE2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77BB2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5BC1E0E1" w14:textId="77777777">
        <w:trPr>
          <w:trHeight w:hRule="exact" w:val="445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CEC65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61.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5D2D5" w14:textId="77777777" w:rsidR="00306CD7" w:rsidRPr="00AD1B9B" w:rsidRDefault="00AD1B9B">
            <w:pPr>
              <w:autoSpaceDE w:val="0"/>
              <w:autoSpaceDN w:val="0"/>
              <w:spacing w:before="96" w:after="0" w:line="271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Будем вежливыми Человек и общество. Школьные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традиции и праздники.</w:t>
            </w:r>
          </w:p>
          <w:p w14:paraId="6935FDD5" w14:textId="77777777" w:rsidR="00306CD7" w:rsidRPr="00AD1B9B" w:rsidRDefault="00AD1B9B">
            <w:pPr>
              <w:autoSpaceDE w:val="0"/>
              <w:autoSpaceDN w:val="0"/>
              <w:spacing w:before="68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Классный, школьный кол-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лектив, совместная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деятельность.Одноклассники, взаимоотноше- ния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ними; ценность дружбы,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взаимной помощи.Рабочее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место школьника.Правила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безопасной работы на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учебном месте, режим труда и отдыха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7C705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AE135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E98A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315D0" w14:textId="6EB24AD3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8898D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54E23A63" w14:textId="77777777">
        <w:trPr>
          <w:trHeight w:hRule="exact" w:val="443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CFEEA" w14:textId="77777777" w:rsidR="00306CD7" w:rsidRDefault="00AD1B9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62.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C356B" w14:textId="77777777" w:rsidR="00306CD7" w:rsidRPr="00AD1B9B" w:rsidRDefault="00AD1B9B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 дружбе Человек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общество. Школьные традиции и праздники.</w:t>
            </w:r>
          </w:p>
          <w:p w14:paraId="1F0A1E9E" w14:textId="77777777" w:rsidR="00306CD7" w:rsidRPr="00AD1B9B" w:rsidRDefault="00AD1B9B">
            <w:pPr>
              <w:autoSpaceDE w:val="0"/>
              <w:autoSpaceDN w:val="0"/>
              <w:spacing w:before="68" w:after="0" w:line="286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Классный, школьный кол-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лектив, совместная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деятельность.Одноклассники, взаимоотноше- ния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ними; ценность дружбы,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взаимной помощи.Рабочее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место школьника.Правила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безопасной работы на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учебном месте, режим труда и отдыха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55795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DD436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2D05D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07B32" w14:textId="50FB5BEC" w:rsidR="00306CD7" w:rsidRDefault="00306CD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2E6EF" w14:textId="77777777" w:rsidR="00306CD7" w:rsidRDefault="00AD1B9B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05E6C076" w14:textId="77777777" w:rsidR="00306CD7" w:rsidRDefault="00306CD7">
      <w:pPr>
        <w:autoSpaceDE w:val="0"/>
        <w:autoSpaceDN w:val="0"/>
        <w:spacing w:after="0" w:line="14" w:lineRule="exact"/>
      </w:pPr>
    </w:p>
    <w:p w14:paraId="00720FD7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32D65B96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5B329830" w14:textId="77777777">
        <w:trPr>
          <w:trHeight w:hRule="exact" w:val="478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450F9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63.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350BD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Идем в гости. Поведение в гостях Человек и общество.</w:t>
            </w:r>
          </w:p>
          <w:p w14:paraId="3CDD3096" w14:textId="77777777" w:rsidR="00306CD7" w:rsidRPr="00AD1B9B" w:rsidRDefault="00AD1B9B">
            <w:pPr>
              <w:autoSpaceDE w:val="0"/>
              <w:autoSpaceDN w:val="0"/>
              <w:spacing w:before="68" w:after="0" w:line="288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Школьные традиции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праздники. Классный,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школьный кол- лектив,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совместная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деятельность.Одноклассники, взаимоотноше- ния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ними; ценность дружбы,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взаимной помощи.Рабочее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место школьника.Правила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безопасной работы на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учебном месте, режим труда и отдыха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DC0B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7C8C3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D99D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46F88" w14:textId="093C4D03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76961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138C2F72" w14:textId="77777777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53D22" w14:textId="77777777" w:rsidR="00306CD7" w:rsidRDefault="00AD1B9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64.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71712" w14:textId="77777777" w:rsidR="00306CD7" w:rsidRPr="00AD1B9B" w:rsidRDefault="00AD1B9B">
            <w:pPr>
              <w:autoSpaceDE w:val="0"/>
              <w:autoSpaceDN w:val="0"/>
              <w:spacing w:before="98" w:after="0" w:line="283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Признаки лета. Человек и природа. Природа и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отношение к предметам, вещам, уход за ними.</w:t>
            </w:r>
          </w:p>
          <w:p w14:paraId="760CDF95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66EA535C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468CD08E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2329B327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A914C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4D7F1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D0F65" w14:textId="77777777" w:rsidR="00306CD7" w:rsidRDefault="00AD1B9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45D2C" w14:textId="305E3D34" w:rsidR="00306CD7" w:rsidRDefault="00306CD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745C3" w14:textId="77777777" w:rsidR="00306CD7" w:rsidRDefault="00AD1B9B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75817746" w14:textId="77777777">
        <w:trPr>
          <w:trHeight w:hRule="exact" w:val="250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4E795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65.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4F753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поведения на улице Правила безопасной жизни.</w:t>
            </w:r>
          </w:p>
          <w:p w14:paraId="4A010DD5" w14:textId="77777777" w:rsidR="00306CD7" w:rsidRPr="00AD1B9B" w:rsidRDefault="00AD1B9B">
            <w:pPr>
              <w:autoSpaceDE w:val="0"/>
              <w:autoSpaceDN w:val="0"/>
              <w:spacing w:before="68" w:after="0" w:line="281" w:lineRule="auto"/>
              <w:ind w:left="7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Дорога от дома до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школы.Правила безопасного поведения пешехода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(дорожные знаки, дорожная разметка, дорожные сигналы)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C86B0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7CD67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FBC7D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ED99B" w14:textId="7A5B4E53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EF31D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</w:tbl>
    <w:p w14:paraId="02C9AD2C" w14:textId="77777777" w:rsidR="00306CD7" w:rsidRDefault="00306CD7">
      <w:pPr>
        <w:autoSpaceDE w:val="0"/>
        <w:autoSpaceDN w:val="0"/>
        <w:spacing w:after="0" w:line="14" w:lineRule="exact"/>
      </w:pPr>
    </w:p>
    <w:p w14:paraId="0E052477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7654948A" w14:textId="77777777" w:rsidR="00306CD7" w:rsidRDefault="00306CD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6"/>
        <w:gridCol w:w="3180"/>
        <w:gridCol w:w="722"/>
        <w:gridCol w:w="1594"/>
        <w:gridCol w:w="1644"/>
        <w:gridCol w:w="1216"/>
        <w:gridCol w:w="1798"/>
      </w:tblGrid>
      <w:tr w:rsidR="00306CD7" w14:paraId="2A8E95FD" w14:textId="77777777">
        <w:trPr>
          <w:trHeight w:hRule="exact" w:val="578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36287" w14:textId="77777777" w:rsidR="00306CD7" w:rsidRDefault="00AD1B9B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66.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79A34" w14:textId="77777777" w:rsidR="00306CD7" w:rsidRPr="00AD1B9B" w:rsidRDefault="00AD1B9B">
            <w:pPr>
              <w:autoSpaceDE w:val="0"/>
              <w:autoSpaceDN w:val="0"/>
              <w:spacing w:before="96" w:after="0" w:line="283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Правила поведения в лесу Человек и природа. Природа и предметы, созданные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человеком. Природные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материалы. Бережное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отношение к предметам,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вещам, уход за ними.</w:t>
            </w:r>
          </w:p>
          <w:p w14:paraId="3C638978" w14:textId="77777777" w:rsidR="00306CD7" w:rsidRPr="00AD1B9B" w:rsidRDefault="00AD1B9B">
            <w:pPr>
              <w:autoSpaceDE w:val="0"/>
              <w:autoSpaceDN w:val="0"/>
              <w:spacing w:before="68" w:after="0" w:line="262" w:lineRule="auto"/>
              <w:ind w:left="72" w:right="288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Неживая и живая природа. Погода и термометр.</w:t>
            </w:r>
          </w:p>
          <w:p w14:paraId="519D8C7F" w14:textId="77777777" w:rsidR="00306CD7" w:rsidRPr="00AD1B9B" w:rsidRDefault="00AD1B9B">
            <w:pPr>
              <w:autoSpaceDE w:val="0"/>
              <w:autoSpaceDN w:val="0"/>
              <w:spacing w:before="68" w:after="0" w:line="271" w:lineRule="auto"/>
              <w:ind w:left="72" w:right="576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Наблюдение за погодой своего края. Сезонные изменения в природе.</w:t>
            </w:r>
          </w:p>
          <w:p w14:paraId="2423BE0D" w14:textId="77777777" w:rsidR="00306CD7" w:rsidRPr="00AD1B9B" w:rsidRDefault="00AD1B9B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 xml:space="preserve">Взаимосвязи между </w:t>
            </w:r>
            <w:r w:rsidRPr="00AD1B9B">
              <w:rPr>
                <w:lang w:val="ru-RU"/>
              </w:rPr>
              <w:br/>
            </w: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человеком и природой.</w:t>
            </w:r>
          </w:p>
          <w:p w14:paraId="0A3ED15E" w14:textId="77777777" w:rsidR="00306CD7" w:rsidRPr="00AD1B9B" w:rsidRDefault="00AD1B9B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Правила нравственного и безопасного поведения в природе.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2B20E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591B0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2D52B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8B05B" w14:textId="2DBEFC7A" w:rsidR="00306CD7" w:rsidRDefault="00306CD7">
            <w:pPr>
              <w:autoSpaceDE w:val="0"/>
              <w:autoSpaceDN w:val="0"/>
              <w:spacing w:before="96" w:after="0" w:line="230" w:lineRule="auto"/>
              <w:jc w:val="center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275D1" w14:textId="77777777" w:rsidR="00306CD7" w:rsidRDefault="00AD1B9B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Устный опрос;</w:t>
            </w:r>
          </w:p>
        </w:tc>
      </w:tr>
      <w:tr w:rsidR="00306CD7" w14:paraId="0950F86F" w14:textId="77777777">
        <w:trPr>
          <w:trHeight w:hRule="exact" w:val="794"/>
        </w:trPr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CD431" w14:textId="77777777" w:rsidR="00306CD7" w:rsidRPr="00AD1B9B" w:rsidRDefault="00AD1B9B">
            <w:pPr>
              <w:autoSpaceDE w:val="0"/>
              <w:autoSpaceDN w:val="0"/>
              <w:spacing w:before="96" w:after="0" w:line="262" w:lineRule="auto"/>
              <w:ind w:left="72" w:right="144"/>
              <w:rPr>
                <w:lang w:val="ru-RU"/>
              </w:rPr>
            </w:pPr>
            <w:r w:rsidRPr="00AD1B9B">
              <w:rPr>
                <w:rFonts w:ascii="Times New Roman" w:eastAsia="Times New Roman" w:hAnsi="Times New Roman"/>
                <w:color w:val="000000"/>
                <w:w w:val="98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52800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66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C7DC9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2768A" w14:textId="77777777" w:rsidR="00306CD7" w:rsidRDefault="00AD1B9B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66</w:t>
            </w:r>
          </w:p>
        </w:tc>
        <w:tc>
          <w:tcPr>
            <w:tcW w:w="3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A62E6" w14:textId="77777777" w:rsidR="00306CD7" w:rsidRDefault="00306CD7"/>
        </w:tc>
      </w:tr>
    </w:tbl>
    <w:p w14:paraId="02577CDD" w14:textId="77777777" w:rsidR="00306CD7" w:rsidRDefault="00306CD7">
      <w:pPr>
        <w:autoSpaceDE w:val="0"/>
        <w:autoSpaceDN w:val="0"/>
        <w:spacing w:after="0" w:line="14" w:lineRule="exact"/>
      </w:pPr>
    </w:p>
    <w:p w14:paraId="715DE926" w14:textId="77777777" w:rsidR="00306CD7" w:rsidRDefault="00306CD7">
      <w:pPr>
        <w:sectPr w:rsidR="00306CD7">
          <w:pgSz w:w="11900" w:h="16840"/>
          <w:pgMar w:top="284" w:right="556" w:bottom="1440" w:left="664" w:header="720" w:footer="720" w:gutter="0"/>
          <w:cols w:space="720" w:equalWidth="0">
            <w:col w:w="10680" w:space="0"/>
          </w:cols>
          <w:docGrid w:linePitch="360"/>
        </w:sectPr>
      </w:pPr>
    </w:p>
    <w:p w14:paraId="3AC63FDB" w14:textId="77777777" w:rsidR="00306CD7" w:rsidRDefault="00306CD7">
      <w:pPr>
        <w:autoSpaceDE w:val="0"/>
        <w:autoSpaceDN w:val="0"/>
        <w:spacing w:after="78" w:line="220" w:lineRule="exact"/>
      </w:pPr>
    </w:p>
    <w:p w14:paraId="628C9870" w14:textId="77777777" w:rsidR="00306CD7" w:rsidRPr="00CC7415" w:rsidRDefault="00AD1B9B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</w:rPr>
      </w:pPr>
      <w:r w:rsidRPr="00CC74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УЧЕБНО-МЕТОДИЧЕСКОЕ ОБЕСПЕЧЕНИЕ ОБРАЗОВАТЕЛЬНОГО ПРОЦЕССА </w:t>
      </w:r>
    </w:p>
    <w:p w14:paraId="46C0DF66" w14:textId="77777777" w:rsidR="00306CD7" w:rsidRPr="00CC7415" w:rsidRDefault="00AD1B9B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8"/>
          <w:szCs w:val="28"/>
        </w:rPr>
      </w:pPr>
      <w:r w:rsidRPr="00CC74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7047164E" w14:textId="4254ECF0" w:rsidR="00306CD7" w:rsidRPr="00CC7415" w:rsidRDefault="00AD1B9B">
      <w:pPr>
        <w:autoSpaceDE w:val="0"/>
        <w:autoSpaceDN w:val="0"/>
        <w:spacing w:before="166" w:after="0" w:line="271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Окружающий мир (в 2 частях), 1 класс /Плешаков А.А., Акционерное общество «Издательств</w:t>
      </w:r>
      <w:r w:rsidR="00F6008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 </w:t>
      </w:r>
      <w:bookmarkStart w:id="1" w:name="_GoBack"/>
      <w:bookmarkEnd w:id="1"/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«Просвещение»; </w:t>
      </w:r>
      <w:r w:rsidRPr="00CC741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Введите свой вариант:</w:t>
      </w:r>
    </w:p>
    <w:p w14:paraId="722FAEC3" w14:textId="77777777" w:rsidR="00306CD7" w:rsidRPr="00CC7415" w:rsidRDefault="00AD1B9B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14:paraId="2A505591" w14:textId="77777777" w:rsidR="00306CD7" w:rsidRPr="00CC7415" w:rsidRDefault="00AD1B9B">
      <w:pPr>
        <w:autoSpaceDE w:val="0"/>
        <w:autoSpaceDN w:val="0"/>
        <w:spacing w:before="166" w:after="0" w:line="262" w:lineRule="auto"/>
        <w:ind w:right="4464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Методические рекомендации. Плешаков А.А, Ионова М.А. "Просвещение" Москва 2018год</w:t>
      </w:r>
    </w:p>
    <w:p w14:paraId="66EF76B6" w14:textId="77777777" w:rsidR="00306CD7" w:rsidRPr="00CC7415" w:rsidRDefault="00AD1B9B">
      <w:pPr>
        <w:autoSpaceDE w:val="0"/>
        <w:autoSpaceDN w:val="0"/>
        <w:spacing w:before="264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0BAA188F" w14:textId="77777777" w:rsidR="00306CD7" w:rsidRPr="00CC7415" w:rsidRDefault="00AD1B9B">
      <w:pPr>
        <w:autoSpaceDE w:val="0"/>
        <w:autoSpaceDN w:val="0"/>
        <w:spacing w:before="168" w:after="0" w:line="271" w:lineRule="auto"/>
        <w:ind w:right="3744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Сайт «Начальная школа» с онлайн-поддержкой 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</w:rPr>
        <w:t>http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://1-4.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</w:rPr>
        <w:t>prosv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Сайт интернет-проекта «Копилка уроков 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</w:rPr>
        <w:t>http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://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</w:rPr>
        <w:t>nsportal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C741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сайт для учителей» 1-4 класс</w:t>
      </w:r>
    </w:p>
    <w:p w14:paraId="2D3AAA6D" w14:textId="77777777" w:rsidR="00306CD7" w:rsidRPr="00CC7415" w:rsidRDefault="00306CD7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3EA8D15E" w14:textId="77777777" w:rsidR="00306CD7" w:rsidRPr="00CC7415" w:rsidRDefault="00AD1B9B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МАТЕРИАЛЬНО-ТЕХНИЧЕСКОЕ ОБЕСПЕЧЕНИЕ ОБРАЗОВАТЕЛЬНОГО ПРОЦЕССА</w:t>
      </w:r>
    </w:p>
    <w:p w14:paraId="6D74DEB5" w14:textId="77777777" w:rsidR="00306CD7" w:rsidRPr="00CC7415" w:rsidRDefault="00AD1B9B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УЧЕБНОЕ ОБОРУДОВАНИЕ</w:t>
      </w:r>
    </w:p>
    <w:p w14:paraId="3790C49C" w14:textId="77777777" w:rsidR="00306CD7" w:rsidRPr="00CC7415" w:rsidRDefault="00AD1B9B">
      <w:pPr>
        <w:autoSpaceDE w:val="0"/>
        <w:autoSpaceDN w:val="0"/>
        <w:spacing w:before="166" w:after="0" w:line="271" w:lineRule="auto"/>
        <w:ind w:right="3024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Плакаты по предмету "Окружающий мир" </w:t>
      </w:r>
      <w:r w:rsidRPr="00CC741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Дидактический материал </w:t>
      </w:r>
      <w:r w:rsidRPr="00CC741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Мультимедийный проектор, учебный плакат "Живая и неживая природа"</w:t>
      </w:r>
    </w:p>
    <w:p w14:paraId="47D35C14" w14:textId="77777777" w:rsidR="00306CD7" w:rsidRPr="00CC7415" w:rsidRDefault="00AD1B9B">
      <w:pPr>
        <w:autoSpaceDE w:val="0"/>
        <w:autoSpaceDN w:val="0"/>
        <w:spacing w:before="262" w:after="0" w:line="262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ОБОРУДОВАНИЕ ДЛЯ ПРОВЕДЕНИЯ ЛАБОРАТОРНЫХ, ПРАКТИЧЕСКИХ РАБОТ, ДЕМОНСТРАЦИЙ</w:t>
      </w:r>
    </w:p>
    <w:p w14:paraId="12804914" w14:textId="77777777" w:rsidR="00306CD7" w:rsidRPr="00CC7415" w:rsidRDefault="00AD1B9B">
      <w:pPr>
        <w:autoSpaceDE w:val="0"/>
        <w:autoSpaceDN w:val="0"/>
        <w:spacing w:before="166" w:after="0" w:line="274" w:lineRule="auto"/>
        <w:ind w:right="2304"/>
        <w:rPr>
          <w:rFonts w:ascii="Times New Roman" w:hAnsi="Times New Roman" w:cs="Times New Roman"/>
          <w:sz w:val="28"/>
          <w:szCs w:val="28"/>
          <w:lang w:val="ru-RU"/>
        </w:rPr>
      </w:pP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Термометр, гербарий "Лиственные и хвойные деревья", гербарий "Кустарники" Ноутбук </w:t>
      </w:r>
      <w:r w:rsidRPr="00CC741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C741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Телевизор</w:t>
      </w:r>
    </w:p>
    <w:p w14:paraId="5E8047A0" w14:textId="77777777" w:rsidR="00306CD7" w:rsidRPr="00AD1B9B" w:rsidRDefault="00306CD7">
      <w:pPr>
        <w:rPr>
          <w:lang w:val="ru-RU"/>
        </w:rPr>
        <w:sectPr w:rsidR="00306CD7" w:rsidRPr="00AD1B9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A48AA46" w14:textId="77777777" w:rsidR="00AD1B9B" w:rsidRPr="00AD1B9B" w:rsidRDefault="00AD1B9B">
      <w:pPr>
        <w:rPr>
          <w:lang w:val="ru-RU"/>
        </w:rPr>
      </w:pPr>
    </w:p>
    <w:sectPr w:rsidR="00AD1B9B" w:rsidRPr="00AD1B9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8A293B"/>
    <w:multiLevelType w:val="hybridMultilevel"/>
    <w:tmpl w:val="1EE22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112F"/>
    <w:rsid w:val="000F64E3"/>
    <w:rsid w:val="0015074B"/>
    <w:rsid w:val="00202304"/>
    <w:rsid w:val="0029639D"/>
    <w:rsid w:val="002F6753"/>
    <w:rsid w:val="00306CD7"/>
    <w:rsid w:val="00326F90"/>
    <w:rsid w:val="00693A7A"/>
    <w:rsid w:val="006E494A"/>
    <w:rsid w:val="00722C60"/>
    <w:rsid w:val="008C64AD"/>
    <w:rsid w:val="009458C8"/>
    <w:rsid w:val="00AA1D8D"/>
    <w:rsid w:val="00AD1B9B"/>
    <w:rsid w:val="00B47730"/>
    <w:rsid w:val="00C60180"/>
    <w:rsid w:val="00CB0664"/>
    <w:rsid w:val="00CC7415"/>
    <w:rsid w:val="00E62A9F"/>
    <w:rsid w:val="00E9143B"/>
    <w:rsid w:val="00F6008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72D5F"/>
  <w14:defaultImageDpi w14:val="300"/>
  <w15:docId w15:val="{45C1786B-2AF0-4B94-A9D3-A5C66500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2F67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yceum40n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434500-ABC7-4C61-9318-068B8BE43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39</Pages>
  <Words>7415</Words>
  <Characters>42268</Characters>
  <Application>Microsoft Office Word</Application>
  <DocSecurity>0</DocSecurity>
  <Lines>352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Александра Тимошенко</cp:lastModifiedBy>
  <cp:revision>13</cp:revision>
  <dcterms:created xsi:type="dcterms:W3CDTF">2023-06-22T08:29:00Z</dcterms:created>
  <dcterms:modified xsi:type="dcterms:W3CDTF">2023-06-29T16:09:00Z</dcterms:modified>
</cp:coreProperties>
</file>